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54DC4" w14:textId="77777777" w:rsidR="009E2DE4" w:rsidRPr="00261C29" w:rsidRDefault="009E2DE4" w:rsidP="009B3520">
      <w:pPr>
        <w:widowControl w:val="0"/>
        <w:tabs>
          <w:tab w:val="left" w:pos="396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518F0" w14:textId="77777777" w:rsidR="00421935" w:rsidRPr="00261C29" w:rsidRDefault="00421935" w:rsidP="0021080E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9AACFE" w14:textId="77777777" w:rsidR="009E2DE4" w:rsidRPr="00261C29" w:rsidRDefault="009E2DE4" w:rsidP="00DF51F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EB6524" w14:textId="77777777" w:rsidR="00DF51F2" w:rsidRPr="00261C29" w:rsidRDefault="00DF51F2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93D9E3" w14:textId="77777777" w:rsidR="00DF51F2" w:rsidRPr="00261C29" w:rsidRDefault="00DF51F2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1AC211" w14:textId="77777777" w:rsidR="00DF51F2" w:rsidRPr="00261C29" w:rsidRDefault="00DF51F2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93CF87" w14:textId="77777777" w:rsidR="00DF51F2" w:rsidRPr="00261C29" w:rsidRDefault="00DF51F2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8D6794" w14:textId="77777777" w:rsidR="00DF51F2" w:rsidRPr="00261C29" w:rsidRDefault="00DF51F2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CB6412" w14:textId="77777777" w:rsidR="008B59B2" w:rsidRPr="00261C29" w:rsidRDefault="008B59B2" w:rsidP="002C331A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CACF11" w14:textId="77777777" w:rsidR="00E54D6D" w:rsidRPr="00261C29" w:rsidRDefault="00E54D6D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6B8C9" w14:textId="77777777" w:rsidR="00E54D6D" w:rsidRPr="00261C29" w:rsidRDefault="00E54D6D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BC95E" w14:textId="77777777" w:rsidR="00E54D6D" w:rsidRPr="00261C29" w:rsidRDefault="00E54D6D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8E688" w14:textId="77777777" w:rsidR="00E54D6D" w:rsidRPr="00261C29" w:rsidRDefault="00E54D6D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00988B" w14:textId="77777777" w:rsidR="0016000B" w:rsidRPr="00261C29" w:rsidRDefault="0016000B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E8DB9F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14:paraId="423E3568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14:paraId="6793BE08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29EE1E49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>Тимашевский район</w:t>
      </w:r>
    </w:p>
    <w:p w14:paraId="2F0CA725" w14:textId="3631BAA8" w:rsidR="0016000B" w:rsidRPr="0062681B" w:rsidRDefault="00E14F47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8B4E2A">
        <w:rPr>
          <w:rFonts w:ascii="Times New Roman" w:hAnsi="Times New Roman" w:cs="Times New Roman"/>
          <w:sz w:val="28"/>
          <w:szCs w:val="28"/>
          <w:shd w:val="clear" w:color="auto" w:fill="FFFFFF"/>
        </w:rPr>
        <w:t>29</w:t>
      </w:r>
      <w:r w:rsidR="002D2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декабря </w:t>
      </w:r>
      <w:r w:rsidR="004E7C50" w:rsidRPr="004E7C50">
        <w:rPr>
          <w:rFonts w:ascii="Times New Roman" w:hAnsi="Times New Roman" w:cs="Times New Roman"/>
          <w:sz w:val="28"/>
          <w:szCs w:val="28"/>
          <w:shd w:val="clear" w:color="auto" w:fill="FFFFFF"/>
        </w:rPr>
        <w:t>2025</w:t>
      </w:r>
      <w:r w:rsidR="002D2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</w:t>
      </w:r>
      <w:r w:rsidR="00EF0C2E" w:rsidRPr="004E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</w:t>
      </w:r>
      <w:r w:rsidR="008B4E2A">
        <w:rPr>
          <w:rFonts w:ascii="Times New Roman" w:hAnsi="Times New Roman" w:cs="Times New Roman"/>
          <w:sz w:val="28"/>
          <w:szCs w:val="28"/>
          <w:shd w:val="clear" w:color="auto" w:fill="FFFFFF"/>
        </w:rPr>
        <w:t>1991</w:t>
      </w:r>
    </w:p>
    <w:p w14:paraId="1374FB01" w14:textId="77777777" w:rsidR="00CE4DAA" w:rsidRPr="0062681B" w:rsidRDefault="00CE4DAA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09CE108F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>«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415E0475" w14:textId="77777777" w:rsidR="00CE4DAA" w:rsidRPr="0062681B" w:rsidRDefault="00CE4DAA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DDD36C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E974FC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14:paraId="2F04A4B0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14:paraId="602EAE3B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9DEF368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</w:p>
    <w:p w14:paraId="792CE526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 августа 2020 г. № 814</w:t>
      </w:r>
    </w:p>
    <w:p w14:paraId="4A5FD31F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ind w:right="-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593330E4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ind w:right="-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1BE7727F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ind w:right="-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CE4DAA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</w:p>
    <w:p w14:paraId="1920398C" w14:textId="2CC044D1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8B4E2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8B4E2A" w:rsidRPr="008B4E2A">
        <w:rPr>
          <w:rFonts w:ascii="Times New Roman" w:eastAsia="Calibri" w:hAnsi="Times New Roman" w:cs="Times New Roman"/>
          <w:sz w:val="28"/>
          <w:szCs w:val="28"/>
        </w:rPr>
        <w:t>29</w:t>
      </w:r>
      <w:r w:rsidR="002D2D14" w:rsidRPr="008B4E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декабря </w:t>
      </w:r>
      <w:r w:rsidR="004E7C50" w:rsidRPr="004E7C50">
        <w:rPr>
          <w:rFonts w:ascii="Times New Roman" w:hAnsi="Times New Roman" w:cs="Times New Roman"/>
          <w:sz w:val="28"/>
          <w:szCs w:val="28"/>
          <w:shd w:val="clear" w:color="auto" w:fill="FFFFFF"/>
        </w:rPr>
        <w:t>2025</w:t>
      </w:r>
      <w:r w:rsidR="002D2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</w:t>
      </w:r>
      <w:r w:rsidR="004E7C50" w:rsidRPr="004E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</w:t>
      </w:r>
      <w:r w:rsidR="008B4E2A">
        <w:rPr>
          <w:rFonts w:ascii="Times New Roman" w:hAnsi="Times New Roman" w:cs="Times New Roman"/>
          <w:sz w:val="28"/>
          <w:szCs w:val="28"/>
          <w:shd w:val="clear" w:color="auto" w:fill="FFFFFF"/>
        </w:rPr>
        <w:t>1991</w:t>
      </w:r>
      <w:r w:rsidR="00CE4DAA" w:rsidRPr="0062681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14:paraId="044C674F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240510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spacing w:after="0" w:line="240" w:lineRule="auto"/>
        <w:ind w:left="1006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_____________№____________)</w:t>
      </w:r>
    </w:p>
    <w:p w14:paraId="3AE2F59A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F4F708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3B5AF77" w14:textId="77777777" w:rsidR="0016000B" w:rsidRPr="0062681B" w:rsidRDefault="0016000B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1965F6" w14:textId="77777777" w:rsidR="0016000B" w:rsidRPr="0062681B" w:rsidRDefault="0016000B" w:rsidP="00CE4DAA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96045" w14:textId="77777777" w:rsidR="0016000B" w:rsidRPr="0062681B" w:rsidRDefault="0016000B" w:rsidP="0016000B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9ED8A3" w14:textId="77777777" w:rsidR="00DE2D1E" w:rsidRPr="0062681B" w:rsidRDefault="00DE2D1E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E9A715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14:paraId="4CBB7724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</w:p>
    <w:p w14:paraId="4ED687DA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«ИНФОРМАЦИОННОЕ ОБЕСПЕЧЕНИЕ НАСЕЛЕНИЯ </w:t>
      </w:r>
    </w:p>
    <w:p w14:paraId="1726A5FE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r w:rsidR="00E447E5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АШЕВСКОГО РАЙОНА» </w:t>
      </w:r>
    </w:p>
    <w:p w14:paraId="40BAB50D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C07AE7" w14:textId="77777777" w:rsidR="00F54439" w:rsidRPr="0062681B" w:rsidRDefault="00F54439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7DF30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14:paraId="7E7A0428" w14:textId="77777777" w:rsidR="009E2DE4" w:rsidRPr="0062681B" w:rsidRDefault="009E2DE4" w:rsidP="00D308DA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="00D308DA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«Информационное обеспечение населения Тимашевского района» </w:t>
      </w:r>
    </w:p>
    <w:p w14:paraId="29FE7CED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0B5675" w14:textId="77777777" w:rsidR="002C331A" w:rsidRPr="0062681B" w:rsidRDefault="002C331A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656"/>
      </w:tblGrid>
      <w:tr w:rsidR="00261C29" w:rsidRPr="0062681B" w14:paraId="285974A3" w14:textId="77777777" w:rsidTr="0021080E">
        <w:trPr>
          <w:jc w:val="right"/>
        </w:trPr>
        <w:tc>
          <w:tcPr>
            <w:tcW w:w="2830" w:type="dxa"/>
          </w:tcPr>
          <w:p w14:paraId="05008F7D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Координатор </w:t>
            </w:r>
          </w:p>
          <w:p w14:paraId="018D5EBE" w14:textId="77777777" w:rsidR="009E2DE4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муниципальной п</w:t>
            </w:r>
            <w:r w:rsidR="009E2DE4" w:rsidRPr="0062681B">
              <w:rPr>
                <w:sz w:val="28"/>
                <w:szCs w:val="28"/>
              </w:rPr>
              <w:t>рограммы</w:t>
            </w:r>
          </w:p>
        </w:tc>
        <w:tc>
          <w:tcPr>
            <w:tcW w:w="6656" w:type="dxa"/>
          </w:tcPr>
          <w:p w14:paraId="27785892" w14:textId="77777777" w:rsidR="005A7555" w:rsidRPr="0062681B" w:rsidRDefault="00F657A1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о</w:t>
            </w:r>
            <w:r w:rsidR="009E2DE4" w:rsidRPr="0062681B">
              <w:rPr>
                <w:sz w:val="28"/>
                <w:szCs w:val="28"/>
              </w:rPr>
              <w:t xml:space="preserve">тдел информационных технологий администрации муниципального образования Тимашевский район </w:t>
            </w:r>
            <w:r w:rsidR="005A7555" w:rsidRPr="0062681B">
              <w:rPr>
                <w:sz w:val="28"/>
                <w:szCs w:val="28"/>
              </w:rPr>
              <w:t xml:space="preserve"> </w:t>
            </w:r>
          </w:p>
          <w:p w14:paraId="4EEA9FB2" w14:textId="77777777" w:rsidR="009E2DE4" w:rsidRPr="0062681B" w:rsidRDefault="005A7555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(</w:t>
            </w:r>
            <w:r w:rsidR="009E2DE4" w:rsidRPr="0062681B">
              <w:rPr>
                <w:sz w:val="28"/>
                <w:szCs w:val="28"/>
              </w:rPr>
              <w:t>далее – отдел информационных технологий)</w:t>
            </w:r>
          </w:p>
          <w:p w14:paraId="19FD6006" w14:textId="77777777" w:rsidR="009E2DE4" w:rsidRPr="0062681B" w:rsidRDefault="009E2DE4" w:rsidP="00DF51F2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</w:p>
        </w:tc>
      </w:tr>
      <w:tr w:rsidR="00261C29" w:rsidRPr="0062681B" w14:paraId="2D421F4E" w14:textId="77777777" w:rsidTr="0021080E">
        <w:trPr>
          <w:jc w:val="right"/>
        </w:trPr>
        <w:tc>
          <w:tcPr>
            <w:tcW w:w="2830" w:type="dxa"/>
          </w:tcPr>
          <w:p w14:paraId="0ADC5C5F" w14:textId="77777777" w:rsidR="009E2DE4" w:rsidRPr="0062681B" w:rsidRDefault="009E2DE4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Координаторы </w:t>
            </w:r>
          </w:p>
          <w:p w14:paraId="42D0631B" w14:textId="77777777" w:rsidR="009E2DE4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</w:t>
            </w:r>
            <w:r w:rsidR="009E2DE4" w:rsidRPr="0062681B">
              <w:rPr>
                <w:sz w:val="28"/>
                <w:szCs w:val="28"/>
              </w:rPr>
              <w:t>одпрограмм</w:t>
            </w:r>
          </w:p>
          <w:p w14:paraId="4F76DE4C" w14:textId="77777777" w:rsidR="008604D7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14:paraId="1E3ADB22" w14:textId="77777777" w:rsidR="009E2DE4" w:rsidRPr="0062681B" w:rsidRDefault="008604D7" w:rsidP="00DF51F2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не предусмотрены</w:t>
            </w:r>
          </w:p>
          <w:p w14:paraId="52F572CE" w14:textId="77777777" w:rsidR="009E2DE4" w:rsidRPr="0062681B" w:rsidRDefault="009E2DE4" w:rsidP="00DF51F2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</w:p>
        </w:tc>
      </w:tr>
      <w:tr w:rsidR="00261C29" w:rsidRPr="0062681B" w14:paraId="7DF5B241" w14:textId="77777777" w:rsidTr="0021080E">
        <w:trPr>
          <w:jc w:val="right"/>
        </w:trPr>
        <w:tc>
          <w:tcPr>
            <w:tcW w:w="2830" w:type="dxa"/>
          </w:tcPr>
          <w:p w14:paraId="5CB7BE56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Участники </w:t>
            </w:r>
          </w:p>
          <w:p w14:paraId="100DE2A1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муниципальной </w:t>
            </w:r>
          </w:p>
          <w:p w14:paraId="7FBBF7DA" w14:textId="77777777" w:rsidR="009E2DE4" w:rsidRPr="0062681B" w:rsidRDefault="008604D7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</w:t>
            </w:r>
            <w:r w:rsidR="009E2DE4" w:rsidRPr="0062681B">
              <w:rPr>
                <w:sz w:val="28"/>
                <w:szCs w:val="28"/>
              </w:rPr>
              <w:t>рограммы</w:t>
            </w:r>
          </w:p>
          <w:p w14:paraId="69205D54" w14:textId="77777777" w:rsidR="009E2DE4" w:rsidRPr="0062681B" w:rsidRDefault="009E2DE4" w:rsidP="00DF51F2">
            <w:pPr>
              <w:widowControl w:val="0"/>
              <w:ind w:right="-1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14:paraId="19A95887" w14:textId="77777777" w:rsidR="009E2DE4" w:rsidRPr="0062681B" w:rsidRDefault="009E2DE4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отдел информационных технологий;</w:t>
            </w:r>
          </w:p>
          <w:p w14:paraId="10B5F3EF" w14:textId="77777777" w:rsidR="00B20CFA" w:rsidRPr="0062681B" w:rsidRDefault="00B20CFA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отдел по </w:t>
            </w:r>
            <w:r w:rsidR="0054584B" w:rsidRPr="0062681B">
              <w:rPr>
                <w:sz w:val="28"/>
                <w:szCs w:val="28"/>
              </w:rPr>
              <w:t>работе</w:t>
            </w:r>
            <w:r w:rsidRPr="0062681B">
              <w:rPr>
                <w:sz w:val="28"/>
                <w:szCs w:val="28"/>
              </w:rPr>
              <w:t xml:space="preserve"> со СМИ;</w:t>
            </w:r>
          </w:p>
          <w:p w14:paraId="2F5BD6D7" w14:textId="77777777" w:rsidR="00233673" w:rsidRPr="0062681B" w:rsidRDefault="00233673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сектор по взаимодействию с правоохранительными органами;</w:t>
            </w:r>
          </w:p>
          <w:p w14:paraId="714DC6BA" w14:textId="77777777" w:rsidR="00B540C8" w:rsidRPr="0062681B" w:rsidRDefault="00B540C8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редакции печатных и электронных средств массовой информации (по согласованию);</w:t>
            </w:r>
          </w:p>
          <w:p w14:paraId="4FCDB87E" w14:textId="77777777" w:rsidR="009E2DE4" w:rsidRPr="0062681B" w:rsidRDefault="009E2DE4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муниципальное казенное учреждение «Центр муниципальных закупок»;</w:t>
            </w:r>
          </w:p>
          <w:p w14:paraId="222B9B68" w14:textId="77777777" w:rsidR="009E2DE4" w:rsidRPr="0062681B" w:rsidRDefault="009E2DE4" w:rsidP="0021080E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lastRenderedPageBreak/>
              <w:t>муниципальное казенное учреждение «Централизованная межотраслевая бухгалтерия»</w:t>
            </w:r>
          </w:p>
        </w:tc>
      </w:tr>
      <w:tr w:rsidR="00261C29" w:rsidRPr="0062681B" w14:paraId="4BE971EF" w14:textId="77777777" w:rsidTr="0021080E">
        <w:trPr>
          <w:jc w:val="right"/>
        </w:trPr>
        <w:tc>
          <w:tcPr>
            <w:tcW w:w="2830" w:type="dxa"/>
          </w:tcPr>
          <w:p w14:paraId="55C460C5" w14:textId="77777777" w:rsidR="0021080E" w:rsidRPr="0062681B" w:rsidRDefault="0021080E" w:rsidP="0021080E">
            <w:pPr>
              <w:widowControl w:val="0"/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</w:p>
          <w:p w14:paraId="69C15AD4" w14:textId="77777777" w:rsidR="0021080E" w:rsidRPr="0062681B" w:rsidRDefault="0021080E" w:rsidP="0021080E">
            <w:pPr>
              <w:widowControl w:val="0"/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Подпрограммы </w:t>
            </w:r>
          </w:p>
          <w:p w14:paraId="39C65B1F" w14:textId="77777777" w:rsidR="0021080E" w:rsidRPr="0062681B" w:rsidRDefault="0021080E" w:rsidP="0021080E">
            <w:pPr>
              <w:widowControl w:val="0"/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муниципальной </w:t>
            </w:r>
          </w:p>
          <w:p w14:paraId="09A28184" w14:textId="77777777" w:rsidR="0021080E" w:rsidRPr="0062681B" w:rsidRDefault="0021080E" w:rsidP="0021080E">
            <w:pPr>
              <w:widowControl w:val="0"/>
              <w:ind w:right="-1"/>
              <w:rPr>
                <w:b/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Программы</w:t>
            </w:r>
            <w:r w:rsidRPr="0062681B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6656" w:type="dxa"/>
          </w:tcPr>
          <w:p w14:paraId="3A4F62D8" w14:textId="77777777" w:rsidR="0021080E" w:rsidRPr="0062681B" w:rsidRDefault="0021080E" w:rsidP="0021080E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</w:p>
          <w:p w14:paraId="128FD3A9" w14:textId="77777777" w:rsidR="0021080E" w:rsidRPr="0062681B" w:rsidRDefault="0021080E" w:rsidP="0021080E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не предусмотрены</w:t>
            </w:r>
          </w:p>
          <w:p w14:paraId="32B7B00B" w14:textId="77777777" w:rsidR="0021080E" w:rsidRPr="0062681B" w:rsidRDefault="0021080E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</w:p>
        </w:tc>
      </w:tr>
      <w:tr w:rsidR="00261C29" w:rsidRPr="0062681B" w14:paraId="17C5CC5A" w14:textId="77777777" w:rsidTr="0021080E">
        <w:trPr>
          <w:jc w:val="right"/>
        </w:trPr>
        <w:tc>
          <w:tcPr>
            <w:tcW w:w="2830" w:type="dxa"/>
          </w:tcPr>
          <w:p w14:paraId="55C4B2CB" w14:textId="77777777" w:rsidR="00F657A1" w:rsidRPr="0062681B" w:rsidRDefault="00F657A1" w:rsidP="0021080E">
            <w:pPr>
              <w:widowControl w:val="0"/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</w:p>
          <w:p w14:paraId="760BEED5" w14:textId="77777777" w:rsidR="00F657A1" w:rsidRPr="0062681B" w:rsidRDefault="00F657A1" w:rsidP="00F657A1">
            <w:pPr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Ведомственные </w:t>
            </w:r>
          </w:p>
          <w:p w14:paraId="42D66075" w14:textId="77777777" w:rsidR="00F657A1" w:rsidRPr="0062681B" w:rsidRDefault="00F657A1" w:rsidP="00F657A1">
            <w:pPr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целевые программы</w:t>
            </w:r>
          </w:p>
          <w:p w14:paraId="353F44BE" w14:textId="77777777" w:rsidR="00F657A1" w:rsidRPr="0062681B" w:rsidRDefault="00F657A1" w:rsidP="0021080E">
            <w:pPr>
              <w:widowControl w:val="0"/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</w:p>
        </w:tc>
        <w:tc>
          <w:tcPr>
            <w:tcW w:w="6656" w:type="dxa"/>
          </w:tcPr>
          <w:p w14:paraId="573CF780" w14:textId="77777777" w:rsidR="00F657A1" w:rsidRPr="0062681B" w:rsidRDefault="00F657A1" w:rsidP="0021080E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</w:p>
          <w:p w14:paraId="58EFD878" w14:textId="77777777" w:rsidR="00F657A1" w:rsidRPr="0062681B" w:rsidRDefault="00F657A1" w:rsidP="00F657A1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не предусмотрены</w:t>
            </w:r>
          </w:p>
          <w:p w14:paraId="04504DD0" w14:textId="77777777" w:rsidR="00F657A1" w:rsidRPr="0062681B" w:rsidRDefault="00F657A1" w:rsidP="0021080E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</w:p>
        </w:tc>
      </w:tr>
      <w:tr w:rsidR="00261C29" w:rsidRPr="0062681B" w14:paraId="6312E212" w14:textId="77777777" w:rsidTr="00DD007E">
        <w:trPr>
          <w:trHeight w:val="4652"/>
          <w:jc w:val="right"/>
        </w:trPr>
        <w:tc>
          <w:tcPr>
            <w:tcW w:w="2830" w:type="dxa"/>
          </w:tcPr>
          <w:p w14:paraId="1A3D5D7B" w14:textId="77777777" w:rsidR="0021080E" w:rsidRPr="0062681B" w:rsidRDefault="0021080E" w:rsidP="00DF51F2">
            <w:pPr>
              <w:widowControl w:val="0"/>
              <w:ind w:right="-1"/>
              <w:outlineLvl w:val="0"/>
              <w:rPr>
                <w:b/>
                <w:sz w:val="28"/>
                <w:szCs w:val="28"/>
              </w:rPr>
            </w:pPr>
          </w:p>
          <w:p w14:paraId="3F3807C8" w14:textId="77777777" w:rsidR="009E2DE4" w:rsidRPr="0062681B" w:rsidRDefault="000E69D6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Цель</w:t>
            </w:r>
            <w:r w:rsidR="009E2DE4" w:rsidRPr="0062681B">
              <w:rPr>
                <w:sz w:val="28"/>
                <w:szCs w:val="28"/>
              </w:rPr>
              <w:t xml:space="preserve"> </w:t>
            </w:r>
          </w:p>
          <w:p w14:paraId="638F6429" w14:textId="77777777" w:rsidR="000E69D6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муниципальной </w:t>
            </w:r>
          </w:p>
          <w:p w14:paraId="0F02774D" w14:textId="77777777" w:rsidR="009E2DE4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</w:t>
            </w:r>
            <w:r w:rsidR="009E2DE4" w:rsidRPr="0062681B">
              <w:rPr>
                <w:sz w:val="28"/>
                <w:szCs w:val="28"/>
              </w:rPr>
              <w:t>рограммы</w:t>
            </w:r>
          </w:p>
        </w:tc>
        <w:tc>
          <w:tcPr>
            <w:tcW w:w="6656" w:type="dxa"/>
          </w:tcPr>
          <w:p w14:paraId="6CA788DB" w14:textId="77777777" w:rsidR="0021080E" w:rsidRPr="0062681B" w:rsidRDefault="0021080E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</w:p>
          <w:p w14:paraId="723A2920" w14:textId="77777777" w:rsidR="004F39A4" w:rsidRPr="0062681B" w:rsidRDefault="004F39A4" w:rsidP="004F39A4">
            <w:pPr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развитие, сопровождение и поддержка информационно-телекоммуникационной инфраструктуры органов местного самоуправления муниципального образования Тимашевский район;</w:t>
            </w:r>
          </w:p>
          <w:p w14:paraId="3C489C4C" w14:textId="77777777" w:rsidR="0011545E" w:rsidRPr="0062681B" w:rsidRDefault="009E2DE4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реализация прав граждан на своевременное получение полной и достоверной информации о деятельности органов местного самоуправления муниципальног</w:t>
            </w:r>
            <w:r w:rsidR="0011545E" w:rsidRPr="0062681B">
              <w:rPr>
                <w:sz w:val="28"/>
                <w:szCs w:val="28"/>
              </w:rPr>
              <w:t>о образования Тимашевский район;</w:t>
            </w:r>
          </w:p>
          <w:p w14:paraId="48A0EA33" w14:textId="77777777" w:rsidR="009E2DE4" w:rsidRPr="0062681B" w:rsidRDefault="009E2DE4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сохранение и расширение информационного пространства муниципального образования Тимашевский район на территории Краснодарск</w:t>
            </w:r>
            <w:r w:rsidR="00DF51F2" w:rsidRPr="0062681B">
              <w:rPr>
                <w:sz w:val="28"/>
                <w:szCs w:val="28"/>
              </w:rPr>
              <w:t>ого края и Российской Федерации</w:t>
            </w:r>
          </w:p>
          <w:p w14:paraId="60457127" w14:textId="77777777" w:rsidR="009E2DE4" w:rsidRPr="0062681B" w:rsidRDefault="009E2DE4" w:rsidP="004F39A4">
            <w:pPr>
              <w:rPr>
                <w:sz w:val="28"/>
                <w:szCs w:val="28"/>
              </w:rPr>
            </w:pPr>
          </w:p>
        </w:tc>
      </w:tr>
      <w:tr w:rsidR="00261C29" w:rsidRPr="0062681B" w14:paraId="7A7CB76B" w14:textId="77777777" w:rsidTr="00F54439">
        <w:trPr>
          <w:jc w:val="right"/>
        </w:trPr>
        <w:tc>
          <w:tcPr>
            <w:tcW w:w="2830" w:type="dxa"/>
          </w:tcPr>
          <w:p w14:paraId="6677C4DF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Задачи </w:t>
            </w:r>
          </w:p>
          <w:p w14:paraId="1BC89447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муниципальной </w:t>
            </w:r>
          </w:p>
          <w:p w14:paraId="78ED2588" w14:textId="77777777" w:rsidR="009E2DE4" w:rsidRPr="0062681B" w:rsidRDefault="008604D7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</w:t>
            </w:r>
            <w:r w:rsidR="009E2DE4" w:rsidRPr="0062681B">
              <w:rPr>
                <w:sz w:val="28"/>
                <w:szCs w:val="28"/>
              </w:rPr>
              <w:t xml:space="preserve">рограммы </w:t>
            </w:r>
          </w:p>
          <w:p w14:paraId="3CC5C605" w14:textId="77777777" w:rsidR="009E2DE4" w:rsidRPr="0062681B" w:rsidRDefault="009E2DE4" w:rsidP="00DF51F2">
            <w:pPr>
              <w:widowControl w:val="0"/>
              <w:ind w:right="-1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14:paraId="0A4A9226" w14:textId="77777777" w:rsidR="009E2DE4" w:rsidRPr="0062681B" w:rsidRDefault="004F39A4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о</w:t>
            </w:r>
            <w:r w:rsidR="009E2DE4" w:rsidRPr="0062681B">
              <w:rPr>
                <w:sz w:val="28"/>
                <w:szCs w:val="28"/>
              </w:rPr>
              <w:t>беспечение информационной безопасности в муниципальном образовании Тимашевский район;</w:t>
            </w:r>
          </w:p>
          <w:p w14:paraId="69D57798" w14:textId="77777777" w:rsidR="009E2DE4" w:rsidRPr="0062681B" w:rsidRDefault="009E2DE4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обеспечение требований законодательства Российской Федерации по своевременному размещению на официальном сайте муниципального образования Тимашевский район в сети «Интернет» официальных документов, издаваемых органами местного самоуправления муниципального образования Тимашевский район и иной официальной информации;</w:t>
            </w:r>
          </w:p>
          <w:p w14:paraId="3D5A0079" w14:textId="77777777" w:rsidR="009E2DE4" w:rsidRPr="0062681B" w:rsidRDefault="009E2DE4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создание условий для оперативного и эффективного информационного взаимодействия органов местного самоуправления муниципального образования Тимашевский район с населением, коммерческими и некоммерческими организациями, изучение общественного мнения о деятельности органов местного самоуправления на основе информационно-телекоммуникационной инфраструктуры;</w:t>
            </w:r>
          </w:p>
          <w:p w14:paraId="40D0FE45" w14:textId="77777777" w:rsidR="009E2DE4" w:rsidRPr="0062681B" w:rsidRDefault="009E2DE4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обеспечение в муниципальном образовании Тимашевский район функционирования информационно-коммуникационной инфраструктуры и информационных </w:t>
            </w:r>
            <w:r w:rsidRPr="0062681B">
              <w:rPr>
                <w:sz w:val="28"/>
                <w:szCs w:val="28"/>
              </w:rPr>
              <w:lastRenderedPageBreak/>
              <w:t>систем;</w:t>
            </w:r>
          </w:p>
          <w:p w14:paraId="2CB76E84" w14:textId="77777777" w:rsidR="00D14391" w:rsidRPr="0062681B" w:rsidRDefault="00D14391" w:rsidP="00D14391">
            <w:pPr>
              <w:widowControl w:val="0"/>
              <w:ind w:left="34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повышение эффективности внед</w:t>
            </w:r>
            <w:r w:rsidR="004F39A4" w:rsidRPr="0062681B">
              <w:rPr>
                <w:sz w:val="28"/>
                <w:szCs w:val="28"/>
              </w:rPr>
              <w:t>рения информационных технологий;</w:t>
            </w:r>
          </w:p>
          <w:p w14:paraId="14178271" w14:textId="77777777" w:rsidR="00D14391" w:rsidRPr="0062681B" w:rsidRDefault="004F39A4" w:rsidP="004F39A4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обеспечение доступа граждан и организаций к </w:t>
            </w:r>
            <w:r w:rsidR="00696B0D" w:rsidRPr="0062681B">
              <w:rPr>
                <w:sz w:val="28"/>
                <w:szCs w:val="28"/>
              </w:rPr>
              <w:t xml:space="preserve">муниципальным </w:t>
            </w:r>
            <w:r w:rsidRPr="0062681B">
              <w:rPr>
                <w:sz w:val="28"/>
                <w:szCs w:val="28"/>
              </w:rPr>
              <w:t>услугам на основе информационных и телекоммуникационных технологий</w:t>
            </w:r>
          </w:p>
          <w:p w14:paraId="64F3DD46" w14:textId="77777777" w:rsidR="009E2DE4" w:rsidRPr="0062681B" w:rsidRDefault="009E2DE4" w:rsidP="009F79E7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</w:p>
        </w:tc>
      </w:tr>
      <w:tr w:rsidR="00261C29" w:rsidRPr="0062681B" w14:paraId="03360A45" w14:textId="77777777" w:rsidTr="00F54439">
        <w:trPr>
          <w:jc w:val="right"/>
        </w:trPr>
        <w:tc>
          <w:tcPr>
            <w:tcW w:w="2830" w:type="dxa"/>
          </w:tcPr>
          <w:p w14:paraId="1D9580C7" w14:textId="77777777" w:rsidR="00F657A1" w:rsidRPr="0062681B" w:rsidRDefault="00F657A1" w:rsidP="00F657A1">
            <w:pPr>
              <w:ind w:left="9" w:right="-108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lastRenderedPageBreak/>
              <w:t xml:space="preserve">Увязка со стратегическими направлениями Стратегии социально-экономического </w:t>
            </w:r>
          </w:p>
          <w:p w14:paraId="0B7A2458" w14:textId="77777777" w:rsidR="00F657A1" w:rsidRPr="0062681B" w:rsidRDefault="00F657A1" w:rsidP="00F657A1">
            <w:pPr>
              <w:ind w:left="9" w:right="-108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развития </w:t>
            </w:r>
          </w:p>
          <w:p w14:paraId="67D0F379" w14:textId="77777777" w:rsidR="00F657A1" w:rsidRPr="0062681B" w:rsidRDefault="00F657A1" w:rsidP="00F657A1">
            <w:pPr>
              <w:ind w:left="9" w:right="-108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муниципального </w:t>
            </w:r>
          </w:p>
          <w:p w14:paraId="561948F0" w14:textId="77777777" w:rsidR="00F657A1" w:rsidRPr="0062681B" w:rsidRDefault="00F657A1" w:rsidP="00F657A1">
            <w:pPr>
              <w:ind w:left="9" w:right="-108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образования </w:t>
            </w:r>
          </w:p>
          <w:p w14:paraId="2310132E" w14:textId="77777777" w:rsidR="00F657A1" w:rsidRPr="0062681B" w:rsidRDefault="00F657A1" w:rsidP="00F657A1">
            <w:pPr>
              <w:ind w:left="9" w:right="-108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Тимашевский район</w:t>
            </w:r>
          </w:p>
          <w:p w14:paraId="3ABC8615" w14:textId="77777777" w:rsidR="00F657A1" w:rsidRPr="0062681B" w:rsidRDefault="00F657A1" w:rsidP="00DF51F2">
            <w:pPr>
              <w:widowControl w:val="0"/>
              <w:ind w:right="-1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14:paraId="6D709A35" w14:textId="77777777" w:rsidR="00F657A1" w:rsidRPr="0062681B" w:rsidRDefault="00F657A1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kern w:val="1"/>
                <w:sz w:val="28"/>
                <w:szCs w:val="28"/>
              </w:rPr>
              <w:t xml:space="preserve">2.2.3. </w:t>
            </w:r>
            <w:r w:rsidRPr="0062681B">
              <w:rPr>
                <w:sz w:val="28"/>
                <w:szCs w:val="28"/>
              </w:rPr>
              <w:t>Приоритетное направление «Повышение эффективности управления муниципальным образованием».</w:t>
            </w:r>
          </w:p>
          <w:p w14:paraId="13D8E781" w14:textId="77777777" w:rsidR="00F657A1" w:rsidRPr="0062681B" w:rsidRDefault="00F657A1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</w:p>
        </w:tc>
      </w:tr>
      <w:tr w:rsidR="00261C29" w:rsidRPr="0062681B" w14:paraId="590FA7CF" w14:textId="77777777" w:rsidTr="00F54439">
        <w:trPr>
          <w:jc w:val="right"/>
        </w:trPr>
        <w:tc>
          <w:tcPr>
            <w:tcW w:w="2830" w:type="dxa"/>
          </w:tcPr>
          <w:p w14:paraId="4B34BAB4" w14:textId="77777777" w:rsidR="009E2DE4" w:rsidRPr="0062681B" w:rsidRDefault="009E2DE4" w:rsidP="00DF51F2">
            <w:pPr>
              <w:widowControl w:val="0"/>
              <w:ind w:right="-1"/>
              <w:outlineLvl w:val="0"/>
              <w:rPr>
                <w:rStyle w:val="ae"/>
                <w:i w:val="0"/>
                <w:iCs w:val="0"/>
                <w:sz w:val="28"/>
                <w:szCs w:val="28"/>
              </w:rPr>
            </w:pPr>
            <w:r w:rsidRPr="0062681B">
              <w:rPr>
                <w:rStyle w:val="ae"/>
                <w:i w:val="0"/>
                <w:iCs w:val="0"/>
                <w:sz w:val="28"/>
                <w:szCs w:val="28"/>
              </w:rPr>
              <w:t xml:space="preserve">Перечень целевых показателей </w:t>
            </w:r>
          </w:p>
          <w:p w14:paraId="40EB69BA" w14:textId="77777777" w:rsidR="009E2DE4" w:rsidRPr="0062681B" w:rsidRDefault="009E2DE4" w:rsidP="00DF51F2">
            <w:pPr>
              <w:widowControl w:val="0"/>
              <w:ind w:right="-1"/>
              <w:outlineLvl w:val="0"/>
              <w:rPr>
                <w:rStyle w:val="ae"/>
                <w:i w:val="0"/>
                <w:iCs w:val="0"/>
                <w:sz w:val="28"/>
                <w:szCs w:val="28"/>
              </w:rPr>
            </w:pPr>
            <w:r w:rsidRPr="0062681B">
              <w:rPr>
                <w:rStyle w:val="ae"/>
                <w:i w:val="0"/>
                <w:iCs w:val="0"/>
                <w:sz w:val="28"/>
                <w:szCs w:val="28"/>
              </w:rPr>
              <w:t xml:space="preserve">муниципальной </w:t>
            </w:r>
          </w:p>
          <w:p w14:paraId="2243E95A" w14:textId="77777777" w:rsidR="009E2DE4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rStyle w:val="ae"/>
                <w:i w:val="0"/>
                <w:iCs w:val="0"/>
                <w:sz w:val="28"/>
                <w:szCs w:val="28"/>
              </w:rPr>
              <w:t>п</w:t>
            </w:r>
            <w:r w:rsidR="009E2DE4" w:rsidRPr="0062681B">
              <w:rPr>
                <w:rStyle w:val="ae"/>
                <w:i w:val="0"/>
                <w:iCs w:val="0"/>
                <w:sz w:val="28"/>
                <w:szCs w:val="28"/>
              </w:rPr>
              <w:t>рограммы</w:t>
            </w:r>
          </w:p>
        </w:tc>
        <w:tc>
          <w:tcPr>
            <w:tcW w:w="6656" w:type="dxa"/>
          </w:tcPr>
          <w:p w14:paraId="6DEC9AB1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учреждений, обеспеченных лицензионными программными продуктами;</w:t>
            </w:r>
          </w:p>
          <w:p w14:paraId="28F769BE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учреждений, обеспеченных лицензионными программными продуктами и их технической поддержкой: офисными пакетами и операционными системами;</w:t>
            </w:r>
          </w:p>
          <w:p w14:paraId="36A0782A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мониторингов специализированного программного обеспечения на предмет истечения срока их действия;</w:t>
            </w:r>
          </w:p>
          <w:p w14:paraId="452EAA71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мониторингов состояния защиты персональных данных в администрации муниципального образования Тимашевский район;</w:t>
            </w:r>
          </w:p>
          <w:p w14:paraId="2A4D79F5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 xml:space="preserve">количество аттестованных рабочих мест; </w:t>
            </w:r>
          </w:p>
          <w:p w14:paraId="794C7BB9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приобретенной криптографической защиты информации;</w:t>
            </w:r>
          </w:p>
          <w:p w14:paraId="0633729A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приобретенного антивирусного программного обеспечения;</w:t>
            </w:r>
          </w:p>
          <w:p w14:paraId="7EC0444D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оказанных услуг по анализу событий и выявлению инцидентов информационной безопасности в администрации муниципального образования Тимашевский район;</w:t>
            </w:r>
          </w:p>
          <w:p w14:paraId="31092D51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приобретенной оргтехники;</w:t>
            </w:r>
          </w:p>
          <w:p w14:paraId="481C5344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приобретенной компьютерной техники;</w:t>
            </w:r>
          </w:p>
          <w:p w14:paraId="01B3458D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lastRenderedPageBreak/>
              <w:t>количество приобретенного оборудования для видеоконференцсвязи;</w:t>
            </w:r>
          </w:p>
          <w:p w14:paraId="557FF0A3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приобретенных серверов и серверного оборудования;</w:t>
            </w:r>
          </w:p>
          <w:p w14:paraId="283F82D2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оказанных услуг по адаптации и модификации системы электронного документооборота в администрации муниципального образования Тимашевский район на базе единой межведомственной системы электронного документооборота Краснодарского края;</w:t>
            </w:r>
          </w:p>
          <w:p w14:paraId="278A8875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приобретенного программного обеспечения в сфере архитектуры и градостроительства;</w:t>
            </w:r>
          </w:p>
          <w:p w14:paraId="08A1C600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мониторингов технического состояния компьютерной техники и оргтехники в администрации муниципального образования Тимашевский район;</w:t>
            </w:r>
          </w:p>
          <w:p w14:paraId="4135AB24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обслуживаемого программного обеспечения в администрации муниципального образования Тимашевский район;</w:t>
            </w:r>
          </w:p>
          <w:p w14:paraId="42F3664F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оказанных услуг по созданию официального сайта муниципального образования Тимашевский район и количество оказанных услуг по сопровождению официального сайта;</w:t>
            </w:r>
          </w:p>
          <w:p w14:paraId="0EA8C390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100 % освоение денежных средств на ремонт компьютерной и оргтехники, приобретение расходных и комплектующих материалов и заправку картриджей;</w:t>
            </w:r>
          </w:p>
          <w:p w14:paraId="7B631D23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автоматизированных рабочих мест органов местного самоуправления муниципального образования Тимашевский район обеспеченных лицензионным программным продуктом 1С «Зарплата и кадры государственного учреждения 8 ПРОФ»;</w:t>
            </w:r>
          </w:p>
          <w:p w14:paraId="2461BFE7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муниципальных услуг, предоставляемых в электронном виде, без необходимости личного посещения администрации муниципального образования Тимашевский район;</w:t>
            </w:r>
          </w:p>
          <w:p w14:paraId="550BC1E1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доля муниципальных услуг, переведённых в электронный вид от общего количества муниципальных услуг;</w:t>
            </w:r>
          </w:p>
          <w:p w14:paraId="3F19C116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мониторингов функционирования (актуальности) переведенных в электронную форму муниципальных услуг;</w:t>
            </w:r>
          </w:p>
          <w:p w14:paraId="5A11357E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муниципальных правовых актов и иных официальных документов органов местного самоуправления муниципального образования Тимашевский район, размещенных на официальном сайте https://тимрегион.рф/;</w:t>
            </w:r>
          </w:p>
          <w:p w14:paraId="613E0E12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 xml:space="preserve">количество информационных материалов в печатных </w:t>
            </w:r>
            <w:r w:rsidRPr="0062681B">
              <w:rPr>
                <w:rFonts w:eastAsia="Calibri"/>
                <w:sz w:val="28"/>
                <w:szCs w:val="28"/>
              </w:rPr>
              <w:lastRenderedPageBreak/>
              <w:t>изданиях, количество изготовленных буклетов;</w:t>
            </w:r>
          </w:p>
          <w:p w14:paraId="24AEA693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информационных сюжетов на телевидении и радио;</w:t>
            </w:r>
          </w:p>
          <w:p w14:paraId="5B392DAB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информаций, размещенных в сети «Интернет», в том числе на официальном сайте: https://тимрегион.рф/;</w:t>
            </w:r>
          </w:p>
          <w:p w14:paraId="3B99D1E9" w14:textId="53332EDD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организованных и проведенных «прямых линий», пресс-конференций с участием органов местного самоуправления;</w:t>
            </w:r>
          </w:p>
          <w:p w14:paraId="6D99ABB9" w14:textId="18EA69E1" w:rsidR="008B65D5" w:rsidRPr="0062681B" w:rsidRDefault="008B65D5" w:rsidP="00E14F47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количество приобретаемого оборудования для фото и видеосъемки;</w:t>
            </w:r>
          </w:p>
          <w:p w14:paraId="1716BADA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информационных видеоматериалов о социально-экономическом и культурном развитии муниципального образования с использованием печатных средств массовой информации, телевидения, радио, сети «Интернет»;</w:t>
            </w:r>
          </w:p>
          <w:p w14:paraId="5E0B038D" w14:textId="46F4064E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изготовленных и размещенных информационных листовок, и объем изготовленных и размещенных информационных баннеров</w:t>
            </w:r>
          </w:p>
          <w:p w14:paraId="7F1EBB98" w14:textId="085BA068" w:rsidR="00F657A1" w:rsidRPr="0062681B" w:rsidRDefault="00933F9B" w:rsidP="00BD0B40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304CC6">
              <w:rPr>
                <w:sz w:val="28"/>
                <w:szCs w:val="28"/>
              </w:rPr>
              <w:t xml:space="preserve">количество проведенных мониторингов социально-экономического развития муниципального образования </w:t>
            </w:r>
            <w:proofErr w:type="spellStart"/>
            <w:r w:rsidRPr="00304CC6">
              <w:rPr>
                <w:sz w:val="28"/>
                <w:szCs w:val="28"/>
              </w:rPr>
              <w:t>Тимашевский</w:t>
            </w:r>
            <w:proofErr w:type="spellEnd"/>
            <w:r w:rsidRPr="00304CC6">
              <w:rPr>
                <w:sz w:val="28"/>
                <w:szCs w:val="28"/>
              </w:rPr>
              <w:t xml:space="preserve"> муниципальный район Краснодарского края</w:t>
            </w:r>
          </w:p>
        </w:tc>
      </w:tr>
      <w:tr w:rsidR="00261C29" w:rsidRPr="0062681B" w14:paraId="1E62303C" w14:textId="77777777" w:rsidTr="00E974FC">
        <w:trPr>
          <w:trHeight w:val="604"/>
          <w:jc w:val="right"/>
        </w:trPr>
        <w:tc>
          <w:tcPr>
            <w:tcW w:w="2830" w:type="dxa"/>
          </w:tcPr>
          <w:p w14:paraId="48A59820" w14:textId="77777777" w:rsidR="007F3AC0" w:rsidRPr="0062681B" w:rsidRDefault="00F657A1" w:rsidP="00F657A1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6268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Проекты и (или) </w:t>
            </w:r>
          </w:p>
          <w:p w14:paraId="13C9DAFF" w14:textId="77777777" w:rsidR="00F657A1" w:rsidRPr="0062681B" w:rsidRDefault="00F657A1" w:rsidP="00F657A1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62681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656" w:type="dxa"/>
          </w:tcPr>
          <w:p w14:paraId="41E3142C" w14:textId="77777777" w:rsidR="00F657A1" w:rsidRPr="0062681B" w:rsidRDefault="00F657A1" w:rsidP="00F657A1">
            <w:pPr>
              <w:ind w:right="34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не предусмотрены</w:t>
            </w:r>
          </w:p>
          <w:p w14:paraId="3F89A3EA" w14:textId="77777777" w:rsidR="00F657A1" w:rsidRPr="0062681B" w:rsidRDefault="00F657A1" w:rsidP="00F657A1">
            <w:pPr>
              <w:ind w:right="34"/>
              <w:jc w:val="both"/>
              <w:rPr>
                <w:sz w:val="28"/>
                <w:szCs w:val="28"/>
              </w:rPr>
            </w:pPr>
          </w:p>
        </w:tc>
      </w:tr>
      <w:tr w:rsidR="00261C29" w:rsidRPr="0062681B" w14:paraId="23A093C6" w14:textId="77777777" w:rsidTr="00F54439">
        <w:trPr>
          <w:jc w:val="right"/>
        </w:trPr>
        <w:tc>
          <w:tcPr>
            <w:tcW w:w="2830" w:type="dxa"/>
          </w:tcPr>
          <w:p w14:paraId="37E13AAD" w14:textId="77777777" w:rsidR="00F657A1" w:rsidRPr="0062681B" w:rsidRDefault="00F657A1" w:rsidP="00DF51F2">
            <w:pPr>
              <w:widowControl w:val="0"/>
              <w:ind w:right="-1"/>
              <w:outlineLvl w:val="0"/>
              <w:rPr>
                <w:rStyle w:val="ae"/>
                <w:i w:val="0"/>
                <w:iCs w:val="0"/>
                <w:sz w:val="28"/>
                <w:szCs w:val="28"/>
              </w:rPr>
            </w:pPr>
          </w:p>
        </w:tc>
        <w:tc>
          <w:tcPr>
            <w:tcW w:w="6656" w:type="dxa"/>
          </w:tcPr>
          <w:p w14:paraId="5694C042" w14:textId="77777777" w:rsidR="00F657A1" w:rsidRPr="0062681B" w:rsidRDefault="00F657A1" w:rsidP="00DF51F2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61C29" w:rsidRPr="0062681B" w14:paraId="435478CD" w14:textId="77777777" w:rsidTr="007F3AC0">
        <w:trPr>
          <w:trHeight w:val="1229"/>
          <w:jc w:val="right"/>
        </w:trPr>
        <w:tc>
          <w:tcPr>
            <w:tcW w:w="2830" w:type="dxa"/>
          </w:tcPr>
          <w:p w14:paraId="6251C6B4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Этапы и сроки </w:t>
            </w:r>
          </w:p>
          <w:p w14:paraId="7640D4EF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реализации </w:t>
            </w:r>
          </w:p>
          <w:p w14:paraId="3035C418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муниципальной </w:t>
            </w:r>
          </w:p>
          <w:p w14:paraId="19B09C85" w14:textId="77777777" w:rsidR="009E2DE4" w:rsidRPr="0062681B" w:rsidRDefault="008604D7" w:rsidP="007F3AC0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</w:t>
            </w:r>
            <w:r w:rsidR="009E2DE4" w:rsidRPr="0062681B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656" w:type="dxa"/>
          </w:tcPr>
          <w:p w14:paraId="27715EF4" w14:textId="77777777" w:rsidR="009E2DE4" w:rsidRPr="0062681B" w:rsidRDefault="00883355" w:rsidP="00DF51F2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2021</w:t>
            </w:r>
            <w:r w:rsidR="00E447E5" w:rsidRPr="0062681B">
              <w:rPr>
                <w:sz w:val="28"/>
                <w:szCs w:val="28"/>
              </w:rPr>
              <w:t xml:space="preserve"> – </w:t>
            </w:r>
            <w:r w:rsidR="008D24F3" w:rsidRPr="0062681B">
              <w:rPr>
                <w:sz w:val="28"/>
                <w:szCs w:val="28"/>
              </w:rPr>
              <w:t>2026</w:t>
            </w:r>
            <w:r w:rsidR="009E2DE4" w:rsidRPr="0062681B">
              <w:rPr>
                <w:sz w:val="28"/>
                <w:szCs w:val="28"/>
              </w:rPr>
              <w:t xml:space="preserve"> годы</w:t>
            </w:r>
            <w:r w:rsidR="007F3AC0" w:rsidRPr="0062681B">
              <w:rPr>
                <w:sz w:val="28"/>
                <w:szCs w:val="28"/>
              </w:rPr>
              <w:t>, этапы не предусмотрены</w:t>
            </w:r>
          </w:p>
        </w:tc>
      </w:tr>
    </w:tbl>
    <w:p w14:paraId="00F7A6EB" w14:textId="4CDF3F9B" w:rsidR="00746D1B" w:rsidRPr="0062681B" w:rsidRDefault="004721F8" w:rsidP="00746D1B">
      <w:pPr>
        <w:pStyle w:val="afa"/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tbl>
      <w:tblPr>
        <w:tblW w:w="9541" w:type="dxa"/>
        <w:jc w:val="center"/>
        <w:tblLayout w:type="fixed"/>
        <w:tblLook w:val="04A0" w:firstRow="1" w:lastRow="0" w:firstColumn="1" w:lastColumn="0" w:noHBand="0" w:noVBand="1"/>
      </w:tblPr>
      <w:tblGrid>
        <w:gridCol w:w="2318"/>
        <w:gridCol w:w="1319"/>
        <w:gridCol w:w="1134"/>
        <w:gridCol w:w="1134"/>
        <w:gridCol w:w="1276"/>
        <w:gridCol w:w="1134"/>
        <w:gridCol w:w="1226"/>
      </w:tblGrid>
      <w:tr w:rsidR="00E14F47" w:rsidRPr="0062681B" w14:paraId="2EA43D6F" w14:textId="77777777" w:rsidTr="00CF3958">
        <w:trPr>
          <w:trHeight w:val="416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2E56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реализации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661E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1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74AD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DA47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AFEE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района</w:t>
            </w:r>
          </w:p>
          <w:p w14:paraId="0EE12B02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B4A1" w14:textId="58C8C68C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7A93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</w:t>
            </w: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жетные источни</w:t>
            </w: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ки</w:t>
            </w:r>
          </w:p>
        </w:tc>
      </w:tr>
      <w:tr w:rsidR="00E14F47" w:rsidRPr="0062681B" w14:paraId="5AD9A5D4" w14:textId="77777777" w:rsidTr="00CF3958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919B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FCFAF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4776" w14:textId="77777777" w:rsidR="00E14F47" w:rsidRPr="0062681B" w:rsidRDefault="00E14F47" w:rsidP="00E14F4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605F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E293" w14:textId="77777777" w:rsidR="00E14F47" w:rsidRPr="0062681B" w:rsidRDefault="00E14F47" w:rsidP="00E14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CE83" w14:textId="77777777" w:rsidR="00E14F47" w:rsidRPr="0062681B" w:rsidRDefault="00E14F47" w:rsidP="00E14F4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3867" w14:textId="77777777" w:rsidR="00E14F47" w:rsidRPr="0062681B" w:rsidRDefault="00E14F47" w:rsidP="00E14F4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B4E2A" w:rsidRPr="0062681B" w14:paraId="0D0DA09A" w14:textId="77777777" w:rsidTr="008B4E2A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8AC2" w14:textId="77777777" w:rsidR="008B4E2A" w:rsidRPr="0062681B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1F07" w14:textId="1DE6121C" w:rsidR="008B4E2A" w:rsidRPr="008B4E2A" w:rsidRDefault="008B4E2A" w:rsidP="008B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10 414,8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E0E41" w14:textId="3803A4A5" w:rsidR="008B4E2A" w:rsidRPr="008B4E2A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D516" w14:textId="13566C89" w:rsidR="008B4E2A" w:rsidRPr="008B4E2A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A866" w14:textId="79755008" w:rsidR="008B4E2A" w:rsidRPr="008B4E2A" w:rsidRDefault="008B4E2A" w:rsidP="008B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10 414,8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311E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FA22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B4E2A" w:rsidRPr="0062681B" w14:paraId="3787F4A4" w14:textId="77777777" w:rsidTr="00CF3958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6FAE7" w14:textId="77777777" w:rsidR="008B4E2A" w:rsidRPr="0062681B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44A47" w14:textId="34FFCF06" w:rsidR="008B4E2A" w:rsidRPr="008B4E2A" w:rsidRDefault="008B4E2A" w:rsidP="008B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eastAsia="Calibri" w:hAnsi="Times New Roman" w:cs="Times New Roman"/>
                <w:sz w:val="28"/>
                <w:szCs w:val="28"/>
              </w:rPr>
              <w:t>9 322,3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883E" w14:textId="5F1FA7B1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9581" w14:textId="78E788AF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C14DAF" w14:textId="20DE37EF" w:rsidR="008B4E2A" w:rsidRPr="008B4E2A" w:rsidRDefault="008B4E2A" w:rsidP="008B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eastAsia="Calibri" w:hAnsi="Times New Roman" w:cs="Times New Roman"/>
                <w:sz w:val="28"/>
                <w:szCs w:val="28"/>
              </w:rPr>
              <w:t>9 322,3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E18E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DA27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B4E2A" w:rsidRPr="0062681B" w14:paraId="7523041C" w14:textId="77777777" w:rsidTr="00CF3958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15AF" w14:textId="77777777" w:rsidR="008B4E2A" w:rsidRPr="0062681B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69E02D" w14:textId="198EEEAB" w:rsidR="008B4E2A" w:rsidRPr="008B4E2A" w:rsidRDefault="008B4E2A" w:rsidP="008B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eastAsia="Calibri" w:hAnsi="Times New Roman" w:cs="Times New Roman"/>
                <w:sz w:val="28"/>
                <w:szCs w:val="28"/>
              </w:rPr>
              <w:t>12 020,3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CCBA" w14:textId="52171B54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E61F" w14:textId="655B5194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BF220" w14:textId="1A1EFC32" w:rsidR="008B4E2A" w:rsidRPr="008B4E2A" w:rsidRDefault="008B4E2A" w:rsidP="008B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eastAsia="Calibri" w:hAnsi="Times New Roman" w:cs="Times New Roman"/>
                <w:sz w:val="28"/>
                <w:szCs w:val="28"/>
              </w:rPr>
              <w:t>12 020,3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9EAD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1FA7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B4E2A" w:rsidRPr="0062681B" w14:paraId="70546C0B" w14:textId="77777777" w:rsidTr="00CF3958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9A16" w14:textId="77777777" w:rsidR="008B4E2A" w:rsidRPr="0062681B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117D5" w14:textId="5A516985" w:rsidR="008B4E2A" w:rsidRPr="008B4E2A" w:rsidRDefault="008B4E2A" w:rsidP="008B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8 762,7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C180E" w14:textId="31DF0964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841C" w14:textId="1C333DA7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01AC3" w14:textId="0C399908" w:rsidR="008B4E2A" w:rsidRPr="008B4E2A" w:rsidRDefault="008B4E2A" w:rsidP="008B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8 762,7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7698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7132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B4E2A" w:rsidRPr="0062681B" w14:paraId="3411D041" w14:textId="77777777" w:rsidTr="00CF3958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DCE0" w14:textId="77777777" w:rsidR="008B4E2A" w:rsidRPr="0062681B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7962" w14:textId="45E1AB9E" w:rsidR="008B4E2A" w:rsidRPr="008B4E2A" w:rsidRDefault="008B4E2A" w:rsidP="008B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7 581,4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6FC0" w14:textId="72857BD0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2011" w14:textId="40578F70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2E2D" w14:textId="35F84591" w:rsidR="008B4E2A" w:rsidRPr="008B4E2A" w:rsidRDefault="008B4E2A" w:rsidP="008B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7 581,4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53E2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CF48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B4E2A" w:rsidRPr="0062681B" w14:paraId="3E2C873E" w14:textId="77777777" w:rsidTr="00CF3958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11F3" w14:textId="77777777" w:rsidR="008B4E2A" w:rsidRPr="0062681B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063EF" w14:textId="3FCF3BE2" w:rsidR="008B4E2A" w:rsidRPr="008B4E2A" w:rsidRDefault="008B4E2A" w:rsidP="008B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14 867,3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7455" w14:textId="061C4E4C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B6AD" w14:textId="6B00EB8A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1D481" w14:textId="7AF17E8A" w:rsidR="008B4E2A" w:rsidRPr="008B4E2A" w:rsidRDefault="008B4E2A" w:rsidP="008B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14 867,3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218B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2AD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B4E2A" w:rsidRPr="0062681B" w14:paraId="17C59E06" w14:textId="77777777" w:rsidTr="00CF3958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D1AAF" w14:textId="77777777" w:rsidR="008B4E2A" w:rsidRPr="0062681B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7827" w14:textId="4955FE5E" w:rsidR="008B4E2A" w:rsidRPr="008B4E2A" w:rsidRDefault="008B4E2A" w:rsidP="008B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62 968,8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3C12" w14:textId="0518ACC0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5873" w14:textId="2EDBDF31" w:rsidR="008B4E2A" w:rsidRPr="008B4E2A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2C7" w14:textId="6CFF9C1A" w:rsidR="008B4E2A" w:rsidRPr="008B4E2A" w:rsidRDefault="008B4E2A" w:rsidP="008B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E2A">
              <w:rPr>
                <w:rFonts w:ascii="Times New Roman" w:hAnsi="Times New Roman" w:cs="Times New Roman"/>
                <w:sz w:val="28"/>
                <w:szCs w:val="28"/>
              </w:rPr>
              <w:t>62 968,8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F800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EDA4" w14:textId="77777777" w:rsidR="008B4E2A" w:rsidRPr="0062681B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0CE2763E" w14:textId="0A3E4C3A" w:rsidR="005A7555" w:rsidRPr="0062681B" w:rsidRDefault="005A7555" w:rsidP="00746D1B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DED900" w14:textId="77777777" w:rsidR="00292B78" w:rsidRPr="0062681B" w:rsidRDefault="007F3AC0" w:rsidP="007F3AC0">
      <w:pPr>
        <w:pStyle w:val="afa"/>
        <w:widowControl w:val="0"/>
        <w:numPr>
          <w:ilvl w:val="0"/>
          <w:numId w:val="24"/>
        </w:num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муниципальной программы</w:t>
      </w:r>
    </w:p>
    <w:p w14:paraId="0E37C2D9" w14:textId="77777777" w:rsidR="007F3AC0" w:rsidRPr="0062681B" w:rsidRDefault="007F3AC0" w:rsidP="007F3AC0">
      <w:pPr>
        <w:pStyle w:val="afa"/>
        <w:widowControl w:val="0"/>
        <w:spacing w:after="0" w:line="240" w:lineRule="auto"/>
        <w:ind w:left="450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3ABD40" w14:textId="77777777" w:rsidR="007F3AC0" w:rsidRPr="0062681B" w:rsidRDefault="007F3AC0" w:rsidP="007F3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81B">
        <w:rPr>
          <w:rFonts w:ascii="Times New Roman" w:hAnsi="Times New Roman" w:cs="Times New Roman"/>
          <w:sz w:val="28"/>
          <w:szCs w:val="28"/>
        </w:rPr>
        <w:t>Информация о целевых показателях муниципальной программы муниципального образования Тимашевский район «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 населения Тимашевского района</w:t>
      </w:r>
      <w:r w:rsidRPr="0062681B">
        <w:rPr>
          <w:rFonts w:ascii="Times New Roman" w:hAnsi="Times New Roman" w:cs="Times New Roman"/>
          <w:sz w:val="28"/>
          <w:szCs w:val="28"/>
        </w:rPr>
        <w:t>» (далее – муниципальная Программа) приведена в приложении № 1.</w:t>
      </w:r>
    </w:p>
    <w:p w14:paraId="447AFF7D" w14:textId="77777777" w:rsidR="007F3AC0" w:rsidRPr="0062681B" w:rsidRDefault="007F3AC0" w:rsidP="007F3AC0">
      <w:pPr>
        <w:pStyle w:val="afa"/>
        <w:widowControl w:val="0"/>
        <w:spacing w:after="0" w:line="240" w:lineRule="auto"/>
        <w:ind w:left="45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A843F0" w14:textId="77777777" w:rsidR="007F3AC0" w:rsidRPr="0062681B" w:rsidRDefault="007F3AC0" w:rsidP="007F3AC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2. Перечень основных мероприятий муниципальной Программы</w:t>
      </w:r>
    </w:p>
    <w:p w14:paraId="7B432CBE" w14:textId="77777777" w:rsidR="007F3AC0" w:rsidRPr="0062681B" w:rsidRDefault="007F3AC0" w:rsidP="007F3AC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</w:p>
    <w:p w14:paraId="5B187E11" w14:textId="77777777" w:rsidR="007F3AC0" w:rsidRPr="0062681B" w:rsidRDefault="007F3AC0" w:rsidP="007F3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основных мероприятий Программы определен в приложении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2 к </w:t>
      </w: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муниципальной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Программе.</w:t>
      </w:r>
    </w:p>
    <w:p w14:paraId="55A9348E" w14:textId="77777777" w:rsidR="007F3AC0" w:rsidRPr="0062681B" w:rsidRDefault="007F3AC0" w:rsidP="007F3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Методика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эффективности реализации муниципальной Программы</w:t>
      </w:r>
    </w:p>
    <w:p w14:paraId="57521861" w14:textId="77777777" w:rsidR="007F3AC0" w:rsidRPr="0062681B" w:rsidRDefault="007F3AC0" w:rsidP="007F3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7E378E" w14:textId="77777777" w:rsidR="007F3AC0" w:rsidRPr="0062681B" w:rsidRDefault="007F3AC0" w:rsidP="007F3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Оценка эффективности реализации муниципальной Программы (далее – Оценка программы) проводится координатором Программы ежегодно в срок до 1 февраля года, следующего за отчетным. Результаты оценки эффективности реализации муниципальной программы представляются ее координатором в отдел финансового контроля администрации муниципального образования Тимашевский район в составе ежегодного доклада о ходе реализации муниципальной программы и об оценке эффективности ее реализации.</w:t>
      </w:r>
    </w:p>
    <w:p w14:paraId="1C25EECC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Оценка степени реализации мероприятий.</w:t>
      </w:r>
    </w:p>
    <w:p w14:paraId="7646C207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Степень реализации мероприятий оценивается как доля мероприятий, выполненных в полном объеме, по следующей формуле: </w:t>
      </w:r>
    </w:p>
    <w:p w14:paraId="138E700C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6D263E" w14:textId="77777777" w:rsidR="007F3AC0" w:rsidRPr="0062681B" w:rsidRDefault="007F3AC0" w:rsidP="007F3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268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Start"/>
      <w:proofErr w:type="gram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2681B">
        <w:rPr>
          <w:rFonts w:ascii="Times New Roman" w:eastAsia="Times New Roman" w:hAnsi="Times New Roman" w:cs="Times New Roman"/>
          <w:lang w:eastAsia="ru-RU"/>
        </w:rPr>
        <w:t>в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 * 100, где:</w:t>
      </w:r>
    </w:p>
    <w:p w14:paraId="286106F8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5527E5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степень реализации мероприятий;</w:t>
      </w:r>
    </w:p>
    <w:p w14:paraId="36E840D4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2681B">
        <w:rPr>
          <w:rFonts w:ascii="Times New Roman" w:eastAsia="Times New Roman" w:hAnsi="Times New Roman" w:cs="Times New Roman"/>
          <w:lang w:eastAsia="ru-RU"/>
        </w:rPr>
        <w:t>в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количество мероприятий, выполненных в полном объеме, из числа мероприятий, запланированных к реализации в отчетном году;</w:t>
      </w:r>
    </w:p>
    <w:p w14:paraId="070BC72E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 – общее количество мероприятий, запланированных к реализации в отчетном году.</w:t>
      </w:r>
    </w:p>
    <w:p w14:paraId="69E4F218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Мероприятие может считаться выполненным в полном объеме при достижении следующих результатов:</w:t>
      </w:r>
    </w:p>
    <w:p w14:paraId="0F288060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3.2.2.1.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95 %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 </w:t>
      </w:r>
    </w:p>
    <w:p w14:paraId="1FD1ADCE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данного условия подразумевает, что в случае, если степень достижения показателя Результата составляет менее 100 %, проводится сопо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1 % значения показателя Результата, если расходы сократились не менее чем на 1 % в отчетном году по сравнению с годом, предшествующим отчетному).</w:t>
      </w:r>
    </w:p>
    <w:p w14:paraId="4A0583E3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50A18351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3.2.2.2.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районного, краевого бюджетов,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5F378AD2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70D596AB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бюджетной сметы муниципального образования Тимашевский район.</w:t>
      </w:r>
    </w:p>
    <w:p w14:paraId="4D020C0A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3.2.2.3.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6294C774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Оценка степени соответствия запланированному уровню расходов</w:t>
      </w:r>
    </w:p>
    <w:p w14:paraId="00B49598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Степень соответствия запланированному уровню расходов оценивается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2ADBA3A3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17FA1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2681B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2681B">
        <w:rPr>
          <w:rFonts w:ascii="Times New Roman" w:eastAsia="Times New Roman" w:hAnsi="Times New Roman" w:cs="Times New Roman"/>
          <w:lang w:eastAsia="ru-RU"/>
        </w:rPr>
        <w:t>ф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6B2A198B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22C7C1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2681B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расходов;</w:t>
      </w:r>
    </w:p>
    <w:p w14:paraId="5656246F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2681B">
        <w:rPr>
          <w:rFonts w:ascii="Times New Roman" w:eastAsia="Times New Roman" w:hAnsi="Times New Roman" w:cs="Times New Roman"/>
          <w:lang w:eastAsia="ru-RU"/>
        </w:rPr>
        <w:t>ф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 xml:space="preserve"> –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расходы на реализацию программы в отчётном году;</w:t>
      </w:r>
    </w:p>
    <w:p w14:paraId="41C090B0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объемы бюджетных ассигнований, предусмотренные на реализацию соответствующей программы в районном бюджете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14:paraId="137B8C07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Оценка эффективности использования бюджетных средств</w:t>
      </w:r>
    </w:p>
    <w:p w14:paraId="05B7A517" w14:textId="77777777" w:rsidR="007F3AC0" w:rsidRPr="0062681B" w:rsidRDefault="007F3AC0" w:rsidP="0016000B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использования бюджетных средств рассчитывается как отношение степени реализации мероприятий к степени соответствия запланированному уровню расходов из средств районного и краевого</w:t>
      </w:r>
      <w:r w:rsidR="0016000B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 по следующей формуле:</w:t>
      </w:r>
    </w:p>
    <w:p w14:paraId="71450DD6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2681B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2681B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0130CA93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D81862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2681B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эффективность использования средств краевого и районного бюджетов;</w:t>
      </w:r>
    </w:p>
    <w:p w14:paraId="482C3D2C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мероприятий, полностью или частично финансируемых из средств краевого и районного бюджетов;</w:t>
      </w:r>
    </w:p>
    <w:p w14:paraId="6433908E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2681B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 из средств краевого и районного бюджетов.</w:t>
      </w:r>
    </w:p>
    <w:p w14:paraId="293D940B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Оценка степени достижения целей и решения задач программы </w:t>
      </w:r>
    </w:p>
    <w:p w14:paraId="3A653886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Для оценки степени достижения целей и решения задач (далее – степень реализации) определяется степень достижения плановых значений каждого целевого показателя, характеризующего цели и задачи программы.</w:t>
      </w:r>
    </w:p>
    <w:p w14:paraId="58362DF1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Степень достижения планового значения целевого показателя рассчитывается по формуле:</w:t>
      </w:r>
    </w:p>
    <w:p w14:paraId="318D5869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85702A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2681B">
        <w:rPr>
          <w:rFonts w:ascii="Times New Roman" w:eastAsia="Times New Roman" w:hAnsi="Times New Roman" w:cs="Times New Roman"/>
          <w:lang w:eastAsia="ru-RU"/>
        </w:rPr>
        <w:t>пф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2681B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182CC1B1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0F7341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достижения планового значения целевого показателя программы;</w:t>
      </w:r>
    </w:p>
    <w:p w14:paraId="53C530D2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2681B">
        <w:rPr>
          <w:rFonts w:ascii="Times New Roman" w:eastAsia="Times New Roman" w:hAnsi="Times New Roman" w:cs="Times New Roman"/>
          <w:lang w:eastAsia="ru-RU"/>
        </w:rPr>
        <w:t>пф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значение целевого показателя программы, фактически достигнутое на конец отчетного периода;</w:t>
      </w:r>
    </w:p>
    <w:p w14:paraId="4EEEC892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2681B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целевого показателя программы.</w:t>
      </w:r>
    </w:p>
    <w:p w14:paraId="3991728A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 Степень реализации программы рассчитывается по формуле:</w:t>
      </w:r>
    </w:p>
    <w:p w14:paraId="1BE3E862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</w:p>
    <w:p w14:paraId="1156BFB0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∑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6268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48046C5F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6CBE6382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FC5AC0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 xml:space="preserve">/п –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реализации программы;</w:t>
      </w:r>
    </w:p>
    <w:p w14:paraId="12326094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достижения планового значения целевого показателя программы;</w:t>
      </w:r>
    </w:p>
    <w:p w14:paraId="31AFC5AA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целевых показателей программы.</w:t>
      </w:r>
    </w:p>
    <w:p w14:paraId="3F3ED191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данной формулы в случаях, если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&gt;1, значение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равным 1.</w:t>
      </w:r>
    </w:p>
    <w:p w14:paraId="67FA741A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Оценка эффективности реализации программы </w:t>
      </w:r>
    </w:p>
    <w:p w14:paraId="0E44EDC7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3.6.1. Эффективность реализации программы оценивается в зависимости от значений оценки степени реализации программы и оценки эффективности использования бюджетных средств по следующей формуле:</w:t>
      </w:r>
    </w:p>
    <w:p w14:paraId="0562A717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2681B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34B0CEE2" w14:textId="77777777" w:rsidR="007F3AC0" w:rsidRPr="0062681B" w:rsidRDefault="007F3AC0" w:rsidP="007F3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реализации программы;</w:t>
      </w:r>
    </w:p>
    <w:p w14:paraId="7DFD9069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программы;</w:t>
      </w:r>
    </w:p>
    <w:p w14:paraId="039A03F5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2681B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использования бюджетных средств.</w:t>
      </w:r>
    </w:p>
    <w:p w14:paraId="46969290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3.6.2. Эффективность реализации программы признается высокой в случае, если значение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0,9.</w:t>
      </w:r>
    </w:p>
    <w:p w14:paraId="19817FDF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реализации программы признается средней в случае, если значение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0,8.</w:t>
      </w:r>
    </w:p>
    <w:p w14:paraId="18135486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0,7.</w:t>
      </w:r>
    </w:p>
    <w:p w14:paraId="389E493C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случаях эффективность реализации программы признается неудовлетворительной.</w:t>
      </w:r>
    </w:p>
    <w:p w14:paraId="2B6C5140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эффективности оформляются в форме таблицы:</w:t>
      </w:r>
    </w:p>
    <w:p w14:paraId="7575BE8B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1BC079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критериев, применяемая для оценки эффективности Программы </w:t>
      </w: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38"/>
        <w:gridCol w:w="1560"/>
        <w:gridCol w:w="1278"/>
      </w:tblGrid>
      <w:tr w:rsidR="00261C29" w:rsidRPr="0062681B" w14:paraId="5C8CAA55" w14:textId="77777777" w:rsidTr="007F3AC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C409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п/п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848E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0E1C04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критерия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BCF6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обозначение показателя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1EC8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261C29" w:rsidRPr="0062681B" w14:paraId="14F2A144" w14:textId="77777777" w:rsidTr="007F3AC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6A41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FE41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D7C2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06A5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61C29" w:rsidRPr="0062681B" w14:paraId="0A57D65C" w14:textId="77777777" w:rsidTr="007F3AC0">
        <w:tc>
          <w:tcPr>
            <w:tcW w:w="9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5F75" w14:textId="77777777" w:rsidR="007F3AC0" w:rsidRPr="0062681B" w:rsidRDefault="007F3AC0" w:rsidP="007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степени достижения целей и решения задач муниципальной программы              </w:t>
            </w:r>
            <w:r w:rsidRPr="0062681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«Создание условий для развития сельскохозяйственного производства»</w:t>
            </w:r>
          </w:p>
        </w:tc>
      </w:tr>
      <w:tr w:rsidR="00261C29" w:rsidRPr="0062681B" w14:paraId="2713A230" w14:textId="77777777" w:rsidTr="007F3AC0">
        <w:trPr>
          <w:trHeight w:val="3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4C81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DCD7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планового целевого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CDC4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r w:rsidRPr="0062681B">
              <w:rPr>
                <w:rFonts w:ascii="Times New Roman" w:eastAsia="Times New Roman" w:hAnsi="Times New Roman" w:cs="Times New Roman"/>
                <w:lang w:eastAsia="ru-RU"/>
              </w:rPr>
              <w:t>пзз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1BE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7D883AA5" w14:textId="77777777" w:rsidTr="007F3AC0">
        <w:trPr>
          <w:trHeight w:val="1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CEF3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0D00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реализации Программы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B933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</w:t>
            </w:r>
            <w:r w:rsidRPr="0062681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1A3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623B57E6" w14:textId="77777777" w:rsidTr="007F3AC0">
        <w:trPr>
          <w:trHeight w:val="1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C360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2864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эффективности реализации Программы: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8188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2681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2C53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7DBEBFCA" w14:textId="77777777" w:rsidTr="007F3AC0">
        <w:trPr>
          <w:trHeight w:val="3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F40A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E32C" w14:textId="77777777" w:rsidR="007F3AC0" w:rsidRPr="0062681B" w:rsidRDefault="007F3AC0" w:rsidP="007F3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эффективность (если &gt; 0,9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A06" w14:textId="77777777" w:rsidR="007F3AC0" w:rsidRPr="0062681B" w:rsidRDefault="007F3AC0" w:rsidP="007F3AC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641" w14:textId="77777777" w:rsidR="007F3AC0" w:rsidRPr="0062681B" w:rsidRDefault="007F3AC0" w:rsidP="007F3AC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2E105A22" w14:textId="77777777" w:rsidTr="007F3AC0">
        <w:trPr>
          <w:trHeight w:val="3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A30B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9DCE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эффективность (если 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= 0,80)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EC9B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16A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4545C384" w14:textId="77777777" w:rsidTr="007F3AC0">
        <w:trPr>
          <w:trHeight w:val="3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9009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8042" w14:textId="77777777" w:rsidR="007F3AC0" w:rsidRPr="0062681B" w:rsidRDefault="007F3AC0" w:rsidP="007F3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Удовлетворительная эффективность (если 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&gt; 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0,70)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FC1" w14:textId="77777777" w:rsidR="007F3AC0" w:rsidRPr="0062681B" w:rsidRDefault="007F3AC0" w:rsidP="007F3A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203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781CFF9F" w14:textId="77777777" w:rsidTr="007F3AC0">
        <w:trPr>
          <w:trHeight w:val="4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8469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160" w14:textId="77777777" w:rsidR="007F3AC0" w:rsidRPr="0062681B" w:rsidRDefault="007F3AC0" w:rsidP="007F3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Неудовлетворительная эффективность (если 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&lt; 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050" w14:textId="77777777" w:rsidR="007F3AC0" w:rsidRPr="0062681B" w:rsidRDefault="007F3AC0" w:rsidP="007F3A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BEFF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AC0" w:rsidRPr="0062681B" w14:paraId="38F34E03" w14:textId="77777777" w:rsidTr="007F3AC0">
        <w:trPr>
          <w:trHeight w:val="28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5F71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1C15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и ПРЕДЛОЖЕНИЯ</w:t>
            </w:r>
          </w:p>
        </w:tc>
      </w:tr>
    </w:tbl>
    <w:p w14:paraId="690490A5" w14:textId="77777777" w:rsidR="007F3AC0" w:rsidRPr="0062681B" w:rsidRDefault="007F3AC0" w:rsidP="007F3AC0">
      <w:pPr>
        <w:pStyle w:val="afa"/>
        <w:widowControl w:val="0"/>
        <w:spacing w:after="0" w:line="240" w:lineRule="auto"/>
        <w:ind w:left="45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2DF5B0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2681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4. Механизм реализации муниципальной Программы и </w:t>
      </w:r>
    </w:p>
    <w:p w14:paraId="5137426B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2681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контроль за ее выполнением</w:t>
      </w:r>
    </w:p>
    <w:p w14:paraId="4FFBE8D9" w14:textId="77777777" w:rsidR="00E54D6D" w:rsidRPr="0062681B" w:rsidRDefault="00E54D6D" w:rsidP="00E54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20AED7" w14:textId="77777777" w:rsidR="00E54D6D" w:rsidRPr="0062681B" w:rsidRDefault="00E54D6D" w:rsidP="00E5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Организацию реализации мероприятий муниципальной Программы осуществляет координатор муниципальной Программы – отдел информационных технологий.</w:t>
      </w:r>
    </w:p>
    <w:p w14:paraId="16E03810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муниципальной Программой осуществляет координатор программы.</w:t>
      </w:r>
    </w:p>
    <w:p w14:paraId="32D37C01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программы:</w:t>
      </w:r>
    </w:p>
    <w:p w14:paraId="7649030F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с участниками муниципальной программы (далее - участники муниципальной программы);</w:t>
      </w:r>
    </w:p>
    <w:p w14:paraId="6A074857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формирует структуру муниципальной программы и перечень участников муниципальной программы;</w:t>
      </w:r>
    </w:p>
    <w:p w14:paraId="346F0F0B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деятельности участников муниципальной Программы; несет совместно с участниками муниципальной Программы ответственность за достижение целевых показателей муниципальной Программы;</w:t>
      </w:r>
    </w:p>
    <w:p w14:paraId="23A0DFE1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предложений по объемам и источникам средств, направленных на реализацию мероприятий программы;</w:t>
      </w:r>
    </w:p>
    <w:p w14:paraId="6DB98E22" w14:textId="77777777" w:rsidR="00E54D6D" w:rsidRPr="0062681B" w:rsidRDefault="00E54D6D" w:rsidP="00E54D6D">
      <w:pPr>
        <w:spacing w:after="0" w:line="240" w:lineRule="auto"/>
        <w:ind w:right="3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сбор ценовых предложений для заключения муниципального контракта в соответствии с пунктом 4 частью 1 статьи 93 ФЗ от 5 апреля 2013 г. № 44-ФЗ «О контрактной системе в сфере закупок товаров, работ, услуг для обеспечения государственных и муниципальных нужд» на оказание услуг (приобретение товара);</w:t>
      </w:r>
    </w:p>
    <w:p w14:paraId="028E8E90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ежеквартальных отчетов и ежегодного доклада о ходе реализации муниципальной Программы;</w:t>
      </w:r>
    </w:p>
    <w:p w14:paraId="31FFE67B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оценку эффективности муниципальной Программы;</w:t>
      </w:r>
    </w:p>
    <w:p w14:paraId="4139D10E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в сети «Интернет».</w:t>
      </w:r>
    </w:p>
    <w:p w14:paraId="6215E4CB" w14:textId="77777777" w:rsidR="00E54D6D" w:rsidRPr="0062681B" w:rsidRDefault="00E54D6D" w:rsidP="00E5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Финансовое обеспечение программы, осуществляется в пределах выделенных средств бюджета муниципального образования Тимашевский район, в том числе источником финансового обеспечения которых являются средства краевого бюджета, предоставляемые в форме межбюджетных трансфертов на выполнение переданных отдельных государственных полномочий. </w:t>
      </w:r>
    </w:p>
    <w:p w14:paraId="7CF7305C" w14:textId="77777777" w:rsidR="00E54D6D" w:rsidRPr="0062681B" w:rsidRDefault="00E54D6D" w:rsidP="00E5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С целью обеспечения мониторинга выполнения муниципальной Программы координатор муниципальной программы ежеквартально до 20 числа месяца, следующего за отчетным кварталом, составляет отчет о реализации муниципальной Программы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на согласование курирующему заместителю главы муниципального образования</w:t>
      </w: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, который содержит:</w:t>
      </w:r>
    </w:p>
    <w:p w14:paraId="320739DA" w14:textId="77777777" w:rsidR="00E54D6D" w:rsidRPr="0062681B" w:rsidRDefault="00E54D6D" w:rsidP="00E5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Программы;</w:t>
      </w:r>
    </w:p>
    <w:p w14:paraId="5A43208F" w14:textId="77777777" w:rsidR="00E54D6D" w:rsidRPr="0062681B" w:rsidRDefault="00E54D6D" w:rsidP="00E5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пояснительную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</w:t>
      </w:r>
    </w:p>
    <w:p w14:paraId="5C44E8E9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Согласованный заместителем главы отчет о реализации муниципальной программы ежеквартально до 25 числа месяца, следующего за отчетным кварталом, координатор программы направляет в отдел финансового контроля администрации муниципального образования Тимашевский район (далее – отдел финансового контроля).</w:t>
      </w:r>
    </w:p>
    <w:p w14:paraId="5AA8201D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до 15 февраля года, следующего за отчетным годом.</w:t>
      </w:r>
    </w:p>
    <w:p w14:paraId="7EE4E0D5" w14:textId="77777777" w:rsidR="00E54D6D" w:rsidRPr="0062681B" w:rsidRDefault="00E54D6D" w:rsidP="00E54D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Годовой отчет о реализации Программы должен содержать аналитическую записку, в которой указываются общая характеристика выполнения муниципальной Программы, общий объем фактически произведенных расходов, всего и в том числе по источникам финансирования.</w:t>
      </w:r>
    </w:p>
    <w:p w14:paraId="2D924597" w14:textId="77777777" w:rsidR="00E54D6D" w:rsidRPr="0062681B" w:rsidRDefault="00E54D6D" w:rsidP="005A75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мероприятий муниципальной программы, которые будут осуществляться координатором программы, заказчиком выступает администрация муниципального образования Тимашевский район. Координатор программы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Тимашевский район.</w:t>
      </w:r>
    </w:p>
    <w:p w14:paraId="5F846F38" w14:textId="77777777" w:rsidR="00E54D6D" w:rsidRPr="0062681B" w:rsidRDefault="00E54D6D" w:rsidP="005A755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реализацией муниципальной программы осуществляет заместитель главы муниципального образования Тимашевский район, курирующий деятельность отдела информационных технологий.</w:t>
      </w:r>
    </w:p>
    <w:p w14:paraId="76ABAE7A" w14:textId="77777777" w:rsidR="00E54D6D" w:rsidRPr="0062681B" w:rsidRDefault="00E54D6D" w:rsidP="00E54D6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1772E" w14:textId="77777777" w:rsidR="005961A6" w:rsidRPr="0062681B" w:rsidRDefault="005961A6" w:rsidP="00E54D6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55F919" w14:textId="77777777" w:rsidR="008B4433" w:rsidRPr="0062681B" w:rsidRDefault="005A7555" w:rsidP="00E54D6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C2184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6300B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251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</w:p>
    <w:p w14:paraId="184228AC" w14:textId="77777777" w:rsidR="00EA2251" w:rsidRPr="0062681B" w:rsidRDefault="00EA2251" w:rsidP="00DF51F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3D1F1A3D" w14:textId="77777777" w:rsidR="00CE4DAA" w:rsidRPr="0062681B" w:rsidRDefault="00E54D6D" w:rsidP="00887B15">
      <w:pPr>
        <w:widowControl w:val="0"/>
        <w:tabs>
          <w:tab w:val="left" w:pos="7470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                                            </w:t>
      </w:r>
      <w:r w:rsidR="00B87EE5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A7555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87B15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И.А. Скрипиль</w:t>
      </w:r>
    </w:p>
    <w:p w14:paraId="6D3E6223" w14:textId="77777777" w:rsidR="00261C29" w:rsidRPr="0062681B" w:rsidRDefault="00261C29" w:rsidP="00887B15">
      <w:pPr>
        <w:widowControl w:val="0"/>
        <w:tabs>
          <w:tab w:val="left" w:pos="7470"/>
        </w:tabs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61C29" w:rsidRPr="0062681B" w:rsidSect="00887B15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6CF4E798" w14:textId="2C29B23A" w:rsidR="008B65D5" w:rsidRPr="004E7C50" w:rsidRDefault="008B65D5" w:rsidP="008B65D5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Приложение № 1</w:t>
      </w:r>
    </w:p>
    <w:p w14:paraId="0A659CD8" w14:textId="77777777" w:rsidR="008B65D5" w:rsidRPr="004E7C50" w:rsidRDefault="008B65D5" w:rsidP="008B65D5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муниципальной программе </w:t>
      </w:r>
    </w:p>
    <w:p w14:paraId="773ED039" w14:textId="77777777" w:rsidR="008B65D5" w:rsidRPr="004E7C50" w:rsidRDefault="008B65D5" w:rsidP="008B65D5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14:paraId="3FC71F08" w14:textId="77777777" w:rsidR="008B65D5" w:rsidRPr="004E7C50" w:rsidRDefault="008B65D5" w:rsidP="008B65D5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Тимашевский район</w:t>
      </w:r>
    </w:p>
    <w:p w14:paraId="54FE475A" w14:textId="77777777" w:rsidR="008B65D5" w:rsidRPr="004E7C50" w:rsidRDefault="008B65D5" w:rsidP="008B65D5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«Информационное обеспечение </w:t>
      </w:r>
    </w:p>
    <w:p w14:paraId="3A04328B" w14:textId="77777777" w:rsidR="008B65D5" w:rsidRPr="004E7C50" w:rsidRDefault="008B65D5" w:rsidP="008B65D5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населения Тимашевского района» </w:t>
      </w:r>
    </w:p>
    <w:p w14:paraId="629AF099" w14:textId="77777777" w:rsidR="008B65D5" w:rsidRPr="004E7C50" w:rsidRDefault="008B65D5" w:rsidP="008B65D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0D01AF" w14:textId="77777777" w:rsidR="008B65D5" w:rsidRPr="004E7C50" w:rsidRDefault="008B65D5" w:rsidP="008B65D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6527C03" w14:textId="77777777" w:rsidR="004E7C50" w:rsidRPr="004E7C50" w:rsidRDefault="004E7C50" w:rsidP="004E7C5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ЦЕЛЕВЫЕ ПОКАЗАТЕЛИ</w:t>
      </w:r>
    </w:p>
    <w:p w14:paraId="356C715B" w14:textId="77777777" w:rsidR="004E7C50" w:rsidRPr="004E7C50" w:rsidRDefault="004E7C50" w:rsidP="004E7C5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муниципального образования Тимашевский район </w:t>
      </w:r>
    </w:p>
    <w:p w14:paraId="1C4589FA" w14:textId="77777777" w:rsidR="004E7C50" w:rsidRPr="004E7C50" w:rsidRDefault="004E7C50" w:rsidP="004E7C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«Информационное обеспечение населения Тимашевского района» </w:t>
      </w:r>
    </w:p>
    <w:p w14:paraId="32CAEE19" w14:textId="77777777" w:rsidR="004E7C50" w:rsidRPr="004E7C50" w:rsidRDefault="004E7C50" w:rsidP="004E7C5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7"/>
        <w:tblW w:w="1461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577"/>
        <w:gridCol w:w="5387"/>
        <w:gridCol w:w="1417"/>
        <w:gridCol w:w="1134"/>
        <w:gridCol w:w="1276"/>
        <w:gridCol w:w="1134"/>
        <w:gridCol w:w="1276"/>
        <w:gridCol w:w="1276"/>
        <w:gridCol w:w="1134"/>
      </w:tblGrid>
      <w:tr w:rsidR="004E7C50" w:rsidRPr="004E7C50" w14:paraId="563B1FEF" w14:textId="77777777" w:rsidTr="00CF3958">
        <w:tc>
          <w:tcPr>
            <w:tcW w:w="577" w:type="dxa"/>
            <w:vMerge w:val="restart"/>
            <w:vAlign w:val="center"/>
          </w:tcPr>
          <w:p w14:paraId="2E1D0A5A" w14:textId="77777777" w:rsidR="004E7C50" w:rsidRPr="004E7C50" w:rsidRDefault="004E7C50" w:rsidP="00CF3958">
            <w:pPr>
              <w:autoSpaceDE w:val="0"/>
              <w:autoSpaceDN w:val="0"/>
              <w:adjustRightInd w:val="0"/>
              <w:ind w:right="-97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№</w:t>
            </w:r>
            <w:r w:rsidRPr="004E7C50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5387" w:type="dxa"/>
            <w:vMerge w:val="restart"/>
            <w:vAlign w:val="center"/>
          </w:tcPr>
          <w:p w14:paraId="2B22ED4C" w14:textId="77777777" w:rsidR="004E7C50" w:rsidRPr="004E7C50" w:rsidRDefault="004E7C50" w:rsidP="00CF3958">
            <w:pPr>
              <w:autoSpaceDE w:val="0"/>
              <w:autoSpaceDN w:val="0"/>
              <w:adjustRightInd w:val="0"/>
              <w:ind w:left="-43" w:right="-36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Наименование целевого показателя </w:t>
            </w:r>
          </w:p>
        </w:tc>
        <w:tc>
          <w:tcPr>
            <w:tcW w:w="1417" w:type="dxa"/>
            <w:vMerge w:val="restart"/>
            <w:vAlign w:val="center"/>
          </w:tcPr>
          <w:p w14:paraId="75F644D6" w14:textId="77777777" w:rsidR="004E7C50" w:rsidRPr="004E7C50" w:rsidRDefault="004E7C50" w:rsidP="00CF3958">
            <w:pPr>
              <w:autoSpaceDE w:val="0"/>
              <w:autoSpaceDN w:val="0"/>
              <w:adjustRightInd w:val="0"/>
              <w:ind w:left="-70" w:right="-7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230" w:type="dxa"/>
            <w:gridSpan w:val="6"/>
          </w:tcPr>
          <w:p w14:paraId="03BBC9D8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Значение показателей</w:t>
            </w:r>
          </w:p>
        </w:tc>
      </w:tr>
      <w:tr w:rsidR="004E7C50" w:rsidRPr="004E7C50" w14:paraId="1E70489C" w14:textId="77777777" w:rsidTr="00CF3958">
        <w:tc>
          <w:tcPr>
            <w:tcW w:w="577" w:type="dxa"/>
            <w:vMerge/>
            <w:vAlign w:val="center"/>
          </w:tcPr>
          <w:p w14:paraId="35450411" w14:textId="77777777" w:rsidR="004E7C50" w:rsidRPr="004E7C50" w:rsidRDefault="004E7C50" w:rsidP="00CF3958">
            <w:pPr>
              <w:autoSpaceDE w:val="0"/>
              <w:autoSpaceDN w:val="0"/>
              <w:adjustRightInd w:val="0"/>
              <w:ind w:left="-70" w:right="-97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14:paraId="33B9DDC3" w14:textId="77777777" w:rsidR="004E7C50" w:rsidRPr="004E7C50" w:rsidRDefault="004E7C50" w:rsidP="00CF3958">
            <w:pPr>
              <w:autoSpaceDE w:val="0"/>
              <w:autoSpaceDN w:val="0"/>
              <w:adjustRightInd w:val="0"/>
              <w:ind w:left="-43" w:right="-36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7C7D56A8" w14:textId="77777777" w:rsidR="004E7C50" w:rsidRPr="004E7C50" w:rsidRDefault="004E7C50" w:rsidP="00CF3958">
            <w:pPr>
              <w:autoSpaceDE w:val="0"/>
              <w:autoSpaceDN w:val="0"/>
              <w:adjustRightInd w:val="0"/>
              <w:ind w:left="-70" w:right="-7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F725C8C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14:paraId="115547E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14:paraId="0FB3D85D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14:paraId="018015CC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29D0D474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2025 год</w:t>
            </w:r>
          </w:p>
        </w:tc>
        <w:tc>
          <w:tcPr>
            <w:tcW w:w="1134" w:type="dxa"/>
          </w:tcPr>
          <w:p w14:paraId="4B73397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2026 год</w:t>
            </w:r>
          </w:p>
        </w:tc>
      </w:tr>
    </w:tbl>
    <w:p w14:paraId="549E57A5" w14:textId="77777777" w:rsidR="004E7C50" w:rsidRPr="004E7C50" w:rsidRDefault="004E7C50" w:rsidP="004E7C50">
      <w:pPr>
        <w:tabs>
          <w:tab w:val="left" w:pos="7920"/>
        </w:tabs>
        <w:spacing w:after="0" w:line="1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17"/>
        <w:tblW w:w="14650" w:type="dxa"/>
        <w:tblInd w:w="-57" w:type="dxa"/>
        <w:tblLayout w:type="fixed"/>
        <w:tblLook w:val="04A0" w:firstRow="1" w:lastRow="0" w:firstColumn="1" w:lastColumn="0" w:noHBand="0" w:noVBand="1"/>
      </w:tblPr>
      <w:tblGrid>
        <w:gridCol w:w="616"/>
        <w:gridCol w:w="5387"/>
        <w:gridCol w:w="1417"/>
        <w:gridCol w:w="1134"/>
        <w:gridCol w:w="1276"/>
        <w:gridCol w:w="1134"/>
        <w:gridCol w:w="1276"/>
        <w:gridCol w:w="1276"/>
        <w:gridCol w:w="1134"/>
      </w:tblGrid>
      <w:tr w:rsidR="004E7C50" w:rsidRPr="004E7C50" w14:paraId="46150B91" w14:textId="77777777" w:rsidTr="00CF3958">
        <w:trPr>
          <w:tblHeader/>
        </w:trPr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95400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C5A295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FB12C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B7425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376D9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340A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3BD4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2183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74595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9</w:t>
            </w:r>
          </w:p>
        </w:tc>
      </w:tr>
      <w:tr w:rsidR="004E7C50" w:rsidRPr="004E7C50" w14:paraId="2E2D4740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699A7C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585499" w14:textId="77777777" w:rsidR="004E7C50" w:rsidRPr="004E7C50" w:rsidRDefault="004E7C50" w:rsidP="00CF3958">
            <w:pPr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учреждений, обеспеченных лицензионными программными продуктами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B24B58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016009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E16DC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4FA461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61E86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D254A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2C3D02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05C87F3C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32DB5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D28DB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учреждений, обеспеченных лицензионными программными продуктами и их технической поддержкой:</w:t>
            </w:r>
          </w:p>
          <w:p w14:paraId="15A54AEE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офисными пакетами и</w:t>
            </w:r>
          </w:p>
          <w:p w14:paraId="01383933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4F6F77F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операционными системами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1B626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35D48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42626B6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26A809C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78B11B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4D32B8AC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2DE3849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0C63449E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574C231C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EEBCE7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5CE7F9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223C2A81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793751AE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5A45709A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34FDAF78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03415B2D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7D5372E2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056B4863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7FC4A0F4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5FAA2D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32104BCD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3638CDF1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3C41618E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3348579C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7955B909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68A88567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255</w:t>
            </w:r>
          </w:p>
          <w:p w14:paraId="2412B96E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6071D8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77FC773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2B762351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6E35A607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1B2F3EF3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7E8EB309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43775A67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255</w:t>
            </w:r>
          </w:p>
          <w:p w14:paraId="54D3FE41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CDDF79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6C031951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4DEF3C00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6DDDA457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6AF67D5D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0D34380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2755EC90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255</w:t>
            </w:r>
          </w:p>
          <w:p w14:paraId="26611480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5C313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6CD8E617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57FFFBC3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126A47FA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1257F70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53AC534E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1504C509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255</w:t>
            </w:r>
          </w:p>
          <w:p w14:paraId="73079ABF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255</w:t>
            </w:r>
          </w:p>
        </w:tc>
      </w:tr>
      <w:tr w:rsidR="004E7C50" w:rsidRPr="004E7C50" w14:paraId="2487BE88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C5DF5C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6BFF5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мониторингов специализированного программного обеспечения на предмет истечения срока их 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F1DC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B72ECB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8AFC2F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F97A2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CF22EC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B96E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589CE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</w:tr>
      <w:tr w:rsidR="004E7C50" w:rsidRPr="004E7C50" w14:paraId="09E6CE01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A529DF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4407E9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мониторингов состояния защиты персональных данных в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F03C7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4BFA9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8710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74158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6A673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638A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B7C3FF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</w:tr>
      <w:tr w:rsidR="004E7C50" w:rsidRPr="004E7C50" w14:paraId="3BE2DED1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79B0F6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86BAD7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Количество аттестованных рабочих мест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BA8C1F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рабочее </w:t>
            </w:r>
          </w:p>
          <w:p w14:paraId="6B9E35B6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F66A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91DEEC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1DDC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46C1B0" w14:textId="77777777" w:rsidR="004E7C50" w:rsidRPr="004E7C50" w:rsidRDefault="004E7C50" w:rsidP="00CF3958">
            <w:pPr>
              <w:jc w:val="center"/>
              <w:rPr>
                <w:sz w:val="24"/>
                <w:szCs w:val="24"/>
                <w:lang w:val="en-US"/>
              </w:rPr>
            </w:pPr>
            <w:r w:rsidRPr="004E7C50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8149F7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F581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6B4BE3F7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AD2D2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67312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приобретенной криптографической защиты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39368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EDD3B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F612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E066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E7C5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982D4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CCC2D3" w14:textId="3E800C7B" w:rsidR="004E7C50" w:rsidRPr="004E7C50" w:rsidRDefault="008B4E2A" w:rsidP="00CF3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5B0141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0950D889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757443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FA2029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приобретенного антивирусного программного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B074FF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54C0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C1956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CB456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EF1A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B9662B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9132A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4B2CF8B8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8FA528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FE1E0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о</w:t>
            </w:r>
            <w:r w:rsidRPr="004E7C50">
              <w:rPr>
                <w:sz w:val="24"/>
                <w:szCs w:val="24"/>
                <w:shd w:val="clear" w:color="auto" w:fill="FFFFFF"/>
              </w:rPr>
              <w:t xml:space="preserve">казанных услуг по </w:t>
            </w:r>
            <w:r w:rsidRPr="004E7C50">
              <w:rPr>
                <w:bCs/>
                <w:sz w:val="24"/>
                <w:szCs w:val="24"/>
              </w:rPr>
              <w:t>анализу событий и выявлению инцидентов информационной безопасности</w:t>
            </w:r>
            <w:r w:rsidRPr="004E7C50">
              <w:rPr>
                <w:sz w:val="24"/>
                <w:szCs w:val="24"/>
                <w:shd w:val="clear" w:color="auto" w:fill="FFFFFF"/>
              </w:rPr>
              <w:t xml:space="preserve"> в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49090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условных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ECCD7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92A8B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E681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B1EE2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C7B40" w14:textId="1ABF2196" w:rsidR="004E7C50" w:rsidRPr="004E7C50" w:rsidRDefault="008B4E2A" w:rsidP="00CF3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C1141A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</w:tr>
      <w:tr w:rsidR="004E7C50" w:rsidRPr="004E7C50" w14:paraId="7747E8E9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E8B6E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47B39B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приобретенной оргтехники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2277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6FBD4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BCC1C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62D499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2BB3C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55DBD7" w14:textId="11AEC3E1" w:rsidR="004E7C50" w:rsidRPr="004E7C50" w:rsidRDefault="008B4E2A" w:rsidP="00CF3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FA84A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464BF3AD" w14:textId="77777777" w:rsidTr="00CF3958">
        <w:trPr>
          <w:trHeight w:val="697"/>
        </w:trPr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BF1E2B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52445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Количество приобретенной компьютерной техники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7D644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DB3EB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BFEF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20ECDF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C081E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05052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6496E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48CFBAE1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01135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10488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приобретенного оборудования для видеоконференцсвязи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87AD0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04997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7F3F9F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879BF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37D10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819F22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C2D0C4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0C66FE58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41351C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F582D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приобретенных:</w:t>
            </w:r>
          </w:p>
          <w:p w14:paraId="60068A7E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серверов и</w:t>
            </w:r>
          </w:p>
          <w:p w14:paraId="75FBDCEF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A57C2DF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серверного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BBD3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F645B6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5DD3E7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03B1616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46F2528E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55FCE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2D3482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  <w:p w14:paraId="0E833EFC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C13FBF9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B662A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40F3DA1E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  <w:p w14:paraId="660379E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2E67836F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9F2DE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68571BAB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70CD53F9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101B6408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D94207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7AC6C614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36A9EEAB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3035E44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831637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25F80C1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37F43BC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2FA5F2F9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552ABA94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383F2C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DC6696" w14:textId="77777777" w:rsidR="004E7C50" w:rsidRPr="004E7C50" w:rsidRDefault="004E7C50" w:rsidP="00CF3958">
            <w:pPr>
              <w:widowControl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о</w:t>
            </w:r>
            <w:r w:rsidRPr="004E7C50">
              <w:rPr>
                <w:sz w:val="24"/>
                <w:szCs w:val="24"/>
                <w:shd w:val="clear" w:color="auto" w:fill="FFFFFF"/>
              </w:rPr>
              <w:t>казанных услуг по адаптации и модификации системы электронного документооборота в администрации муниципального образования Тимашевский район на базе единой межведомственной системы электронного документооборота Краснодарского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5835A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условных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FF5A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4EFBC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DD67C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BA410B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5E0F5A" w14:textId="2A9B97DD" w:rsidR="004E7C50" w:rsidRPr="004E7C50" w:rsidRDefault="008B4E2A" w:rsidP="00CF3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7FA6B1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</w:tr>
      <w:tr w:rsidR="004E7C50" w:rsidRPr="004E7C50" w14:paraId="5091DADE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44AE48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DEFD49" w14:textId="77777777" w:rsidR="004E7C50" w:rsidRPr="004E7C50" w:rsidRDefault="004E7C50" w:rsidP="00CF3958">
            <w:pPr>
              <w:widowControl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приобретенного программного обеспечения в сфере архитектуры и градостроительства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A7C065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CCB9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6B4515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461FA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3A232A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63CAB7" w14:textId="4038BB03" w:rsidR="004E7C50" w:rsidRPr="004E7C50" w:rsidRDefault="00933F9B" w:rsidP="00CF3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649AC3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3DC78DD3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6610D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45E080" w14:textId="77777777" w:rsidR="004E7C50" w:rsidRPr="004E7C50" w:rsidRDefault="004E7C50" w:rsidP="00CF3958">
            <w:pPr>
              <w:widowControl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обслуживаемого программного обес</w:t>
            </w:r>
            <w:r w:rsidRPr="004E7C50">
              <w:rPr>
                <w:sz w:val="24"/>
                <w:szCs w:val="24"/>
              </w:rPr>
              <w:lastRenderedPageBreak/>
              <w:t>печения в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C271DB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6B30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5DFC0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9ADAFB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CFB6BD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2252F" w14:textId="43D874A8" w:rsidR="004E7C50" w:rsidRPr="004E7C50" w:rsidRDefault="00933F9B" w:rsidP="00CF3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96294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</w:tr>
      <w:tr w:rsidR="004E7C50" w:rsidRPr="004E7C50" w14:paraId="05FEEACB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98AB20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9AB71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мониторингов технического состояния компьютерной техники и оргтехники в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62C61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5681D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BF663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C0979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84F06C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08344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A67DB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</w:tr>
      <w:tr w:rsidR="004E7C50" w:rsidRPr="004E7C50" w14:paraId="2DE7F23C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223FF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BB498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Количество оказанных услуг по созданию официального сайта муниципального образования Тимашевский район </w:t>
            </w:r>
          </w:p>
          <w:p w14:paraId="7C3C0594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5AF0138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оказанных услуг по сопровождению официального сайта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CE7DF6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условных единиц</w:t>
            </w:r>
          </w:p>
          <w:p w14:paraId="1DC31E3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169C66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1EDCC7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условных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8CF2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54C0360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CE4A39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A64F94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2EBAEFFB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540F5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7CE9C97F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2FE40CD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ACC752E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0B85BF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AC44E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  <w:p w14:paraId="4ADB503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AA13E26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6DA0E6B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26681E2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A6F3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3F68E2F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5D8566E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477889FC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6526215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9C22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2CEA3C3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113FE7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715ECD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4F2B537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CC209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6C1C9EA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20FF15CE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74F44F08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5B88E5E2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</w:tr>
      <w:tr w:rsidR="004E7C50" w:rsidRPr="004E7C50" w14:paraId="3877F1B9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44A730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CEA98B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100% освоение денежных средств на ремонт компьютерной и оргтехники, приобретение расходных и комплектующих материалов и заправку картриджей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AE97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EAC436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761785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71233B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61671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C192B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E7B95" w14:textId="38430021" w:rsidR="004E7C50" w:rsidRPr="004E7C50" w:rsidRDefault="008B4E2A" w:rsidP="00CF3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E7C50" w:rsidRPr="004E7C50" w14:paraId="4F1EB458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8123F1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CB74F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автоматизированных рабочих мест органов местного самоуправления муниципального образования Тимашевский район обеспеченных лицензионным программным продуктом 1С «Зарплата и кадры государственного учреждения 8 ПРОФ»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114C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26461E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5CDF7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F5A7BB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30800E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AD921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CA8A0C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476CAE20" w14:textId="77777777" w:rsidTr="00CF3958">
        <w:trPr>
          <w:trHeight w:val="1152"/>
        </w:trPr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96078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F6C6E4" w14:textId="77777777" w:rsidR="004E7C50" w:rsidRPr="004E7C50" w:rsidRDefault="004E7C50" w:rsidP="00CF3958">
            <w:pPr>
              <w:widowControl w:val="0"/>
              <w:ind w:left="55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муниципальных услуг, предоставляемых в электронном виде, без необходимости личного посещения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8F6DC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63548D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AF7E03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21C4C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8455F7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2D413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EEB399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85</w:t>
            </w:r>
          </w:p>
        </w:tc>
      </w:tr>
      <w:tr w:rsidR="004E7C50" w:rsidRPr="004E7C50" w14:paraId="34E19F90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60EEA6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B014CC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Доля муниципальных услуг, переведённых в электронный вид от общего количества муниципальных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1A9C5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EBB0D5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BBA50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576E39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C4E68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C8D37B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65FE83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100</w:t>
            </w:r>
          </w:p>
        </w:tc>
      </w:tr>
      <w:tr w:rsidR="004E7C50" w:rsidRPr="004E7C50" w14:paraId="0DF72D0D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32516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A2ABA9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мониторингов функционирования (актуальности) переведенных в электронную форму муниципальных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A0571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3A38B8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EAE22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150</w:t>
            </w:r>
          </w:p>
          <w:p w14:paraId="188B11AD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1E856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AAFC33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A27A0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EF0749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175</w:t>
            </w:r>
          </w:p>
        </w:tc>
      </w:tr>
      <w:tr w:rsidR="004E7C50" w:rsidRPr="004E7C50" w14:paraId="4A6247EB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8801AB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B4F4EF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Количество муниципальных правовых актов и иных официальных документов органов местного самоуправления муниципального образования Тимашевский район, размещенных на официальном сайте: </w:t>
            </w:r>
            <w:hyperlink r:id="rId10" w:history="1">
              <w:r w:rsidRPr="004E7C50">
                <w:rPr>
                  <w:sz w:val="24"/>
                  <w:szCs w:val="24"/>
                </w:rPr>
                <w:t>https://тимрегион.рф/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5395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4664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A4EF8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854B2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A02952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5E243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9FAAA5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1300</w:t>
            </w:r>
          </w:p>
        </w:tc>
      </w:tr>
      <w:tr w:rsidR="004E7C50" w:rsidRPr="004E7C50" w14:paraId="19C995C4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6DE341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B40923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информационных материалов в печатных изданиях</w:t>
            </w:r>
          </w:p>
          <w:p w14:paraId="4ECF32FE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DE42BB6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изготовленных буклетов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DE57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тыс. кв. см</w:t>
            </w:r>
          </w:p>
          <w:p w14:paraId="54090C4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A28D7E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0BEFD08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1E83AA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80</w:t>
            </w:r>
          </w:p>
          <w:p w14:paraId="4FADB6F8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56513A5C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38B557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70</w:t>
            </w:r>
          </w:p>
          <w:p w14:paraId="6B917CE1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4770BF5F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6A6E43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271</w:t>
            </w:r>
          </w:p>
          <w:p w14:paraId="4D14D682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</w:p>
          <w:p w14:paraId="33760EB9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F8C59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162</w:t>
            </w:r>
          </w:p>
          <w:p w14:paraId="7C58148F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A19B72C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94EB54" w14:textId="39B6F23C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не менее </w:t>
            </w:r>
            <w:r w:rsidR="00933F9B">
              <w:rPr>
                <w:sz w:val="24"/>
                <w:szCs w:val="24"/>
              </w:rPr>
              <w:t>120</w:t>
            </w:r>
          </w:p>
          <w:p w14:paraId="1714AEEA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0F86FFBB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0D6FAA" w14:textId="3A3241FE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не менее </w:t>
            </w:r>
            <w:r w:rsidR="00933F9B">
              <w:rPr>
                <w:sz w:val="24"/>
                <w:szCs w:val="24"/>
              </w:rPr>
              <w:t>22</w:t>
            </w:r>
          </w:p>
          <w:p w14:paraId="2381B895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4292EE37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280</w:t>
            </w:r>
          </w:p>
        </w:tc>
      </w:tr>
      <w:tr w:rsidR="004E7C50" w:rsidRPr="004E7C50" w14:paraId="3BD37D01" w14:textId="77777777" w:rsidTr="00CF3958">
        <w:tc>
          <w:tcPr>
            <w:tcW w:w="616" w:type="dxa"/>
          </w:tcPr>
          <w:p w14:paraId="65833540" w14:textId="77777777" w:rsidR="004E7C50" w:rsidRPr="004E7C50" w:rsidRDefault="004E7C50" w:rsidP="00CF3958">
            <w:pPr>
              <w:tabs>
                <w:tab w:val="left" w:pos="7920"/>
              </w:tabs>
              <w:jc w:val="both"/>
              <w:rPr>
                <w:bCs/>
                <w:sz w:val="24"/>
                <w:szCs w:val="24"/>
              </w:rPr>
            </w:pPr>
            <w:r w:rsidRPr="004E7C50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EC92A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Количество информационных сюжетов на телевидении </w:t>
            </w:r>
          </w:p>
          <w:p w14:paraId="67984631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информационных сюжетов на радио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C9C26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минута</w:t>
            </w:r>
          </w:p>
          <w:p w14:paraId="7233EC3D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CFAE5E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тыс. секунд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52D7F6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1533DAAD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158DE51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5772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6EC8258C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F555B22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95D0C9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06779A05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55C73FB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DA269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6A068654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75C35CF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89124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708E0919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3FFFAD9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47068F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  <w:p w14:paraId="65D390D6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068495F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04261B38" w14:textId="77777777" w:rsidTr="00CF3958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1BF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135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информаций, размещенных в сети «Интернет»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96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0BB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2D2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DC5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900</w:t>
            </w:r>
          </w:p>
          <w:p w14:paraId="33224DF8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99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D45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FA7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900</w:t>
            </w:r>
          </w:p>
          <w:p w14:paraId="7AC8CB24" w14:textId="77777777" w:rsidR="004E7C50" w:rsidRPr="004E7C50" w:rsidRDefault="004E7C50" w:rsidP="00CF3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E7C50" w:rsidRPr="004E7C50" w14:paraId="0E83ABFC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EEDFA0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5E461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Количество информаций, размещенных на официальном сайте: </w:t>
            </w:r>
            <w:hyperlink r:id="rId11" w:history="1">
              <w:r w:rsidRPr="004E7C50">
                <w:rPr>
                  <w:sz w:val="24"/>
                  <w:szCs w:val="24"/>
                </w:rPr>
                <w:t>https://тимрегион.рф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171C4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A3BA3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C7AB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1350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6CC667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4241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D1C2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1350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C3C5AF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1350</w:t>
            </w:r>
          </w:p>
        </w:tc>
      </w:tr>
      <w:tr w:rsidR="004E7C50" w:rsidRPr="004E7C50" w14:paraId="3803CFC8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699B1E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70AD0F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Количество организованных и проведенных «прямых линий», пресс-конференций с участием органов местного самоуправления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ABE64D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AEE73F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EA3C79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1EA69B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A481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DBCA7B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F3B8C3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</w:t>
            </w:r>
          </w:p>
        </w:tc>
      </w:tr>
      <w:tr w:rsidR="004E7C50" w:rsidRPr="004E7C50" w14:paraId="4E4FE513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46F551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DC6BF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Количество приобретаемого  оборудования для фото и видеосъемки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FE4834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24E349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302CAE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EDBCA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2A04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BBEA6E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D7CF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32C6E85B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3DF78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70E912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 Количество информационных видеоматериалов о социально-экономическом и культурном развитии муниципального образования с использованием печатных средств массовой информации, телевидения, радио, сети «Интернет»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A0F49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942C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2BAC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46E3D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E5DD0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5BFD6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142472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4E7C50" w:rsidRPr="004E7C50" w14:paraId="264033BE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CCB4B7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3D992A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Количество изготовленных и размещенных информационных листовок </w:t>
            </w:r>
          </w:p>
          <w:p w14:paraId="69299B13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C2F184B" w14:textId="77777777" w:rsidR="004E7C50" w:rsidRPr="004E7C50" w:rsidRDefault="004E7C50" w:rsidP="00CF3958">
            <w:pPr>
              <w:widowControl w:val="0"/>
              <w:ind w:right="-110"/>
              <w:rPr>
                <w:rFonts w:eastAsia="Calibri"/>
                <w:sz w:val="24"/>
                <w:szCs w:val="24"/>
              </w:rPr>
            </w:pPr>
            <w:r w:rsidRPr="004E7C50">
              <w:rPr>
                <w:rFonts w:eastAsia="Calibri"/>
                <w:sz w:val="24"/>
                <w:szCs w:val="24"/>
              </w:rPr>
              <w:t>Объем изготовленных и размещенных информационных баннеров</w:t>
            </w:r>
          </w:p>
          <w:p w14:paraId="35C3E0C5" w14:textId="77777777" w:rsidR="004E7C50" w:rsidRPr="004E7C50" w:rsidRDefault="004E7C50" w:rsidP="00CF39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92B238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lastRenderedPageBreak/>
              <w:t>штук</w:t>
            </w:r>
          </w:p>
          <w:p w14:paraId="34CBE13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0C8BD0C7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AD514F1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4E7C50">
              <w:rPr>
                <w:sz w:val="24"/>
                <w:szCs w:val="24"/>
              </w:rPr>
              <w:t>кв.м</w:t>
            </w:r>
            <w:proofErr w:type="spellEnd"/>
            <w:r w:rsidRPr="004E7C50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9159AA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988D3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72FE1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8A805C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не менее 30 000 </w:t>
            </w:r>
          </w:p>
          <w:p w14:paraId="786B38B0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листовок</w:t>
            </w:r>
          </w:p>
          <w:p w14:paraId="446AAE0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</w:t>
            </w:r>
          </w:p>
          <w:p w14:paraId="4BA30035" w14:textId="664FE42A" w:rsidR="004E7C50" w:rsidRPr="004E7C50" w:rsidRDefault="00933F9B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E7C50" w:rsidRPr="004E7C5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4BDDE6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 xml:space="preserve">не менее 15 000 </w:t>
            </w:r>
          </w:p>
          <w:p w14:paraId="448CA8EE" w14:textId="77777777" w:rsidR="004E7C50" w:rsidRPr="004E7C50" w:rsidRDefault="004E7C50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листовок</w:t>
            </w:r>
          </w:p>
          <w:p w14:paraId="63398D46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не менее</w:t>
            </w:r>
          </w:p>
          <w:p w14:paraId="31ED95F7" w14:textId="1995A822" w:rsidR="004E7C50" w:rsidRPr="004E7C50" w:rsidRDefault="00933F9B" w:rsidP="00CF39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E7C50" w:rsidRPr="004E7C5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9EEEEA" w14:textId="77777777" w:rsidR="004E7C50" w:rsidRPr="004E7C50" w:rsidRDefault="004E7C50" w:rsidP="00CF3958">
            <w:pPr>
              <w:jc w:val="center"/>
              <w:rPr>
                <w:sz w:val="24"/>
                <w:szCs w:val="24"/>
              </w:rPr>
            </w:pPr>
            <w:r w:rsidRPr="004E7C50">
              <w:rPr>
                <w:sz w:val="24"/>
                <w:szCs w:val="24"/>
              </w:rPr>
              <w:t>0</w:t>
            </w:r>
          </w:p>
        </w:tc>
      </w:tr>
      <w:tr w:rsidR="00933F9B" w:rsidRPr="004E7C50" w14:paraId="1338177B" w14:textId="77777777" w:rsidTr="00CF3958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65D34B" w14:textId="50B7C804" w:rsidR="00933F9B" w:rsidRPr="004E7C50" w:rsidRDefault="00933F9B" w:rsidP="0093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7847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67D191" w14:textId="358133B8" w:rsidR="00933F9B" w:rsidRPr="004E7C50" w:rsidRDefault="00933F9B" w:rsidP="0093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6E80">
              <w:rPr>
                <w:rFonts w:eastAsia="Calibri"/>
                <w:sz w:val="24"/>
                <w:szCs w:val="24"/>
              </w:rPr>
              <w:t xml:space="preserve">Количество проведенных мониторингов социально-экономического развития </w:t>
            </w:r>
            <w:r w:rsidRPr="00136E80">
              <w:rPr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136E80">
              <w:rPr>
                <w:sz w:val="24"/>
                <w:szCs w:val="24"/>
              </w:rPr>
              <w:t>Тимашевский</w:t>
            </w:r>
            <w:proofErr w:type="spellEnd"/>
            <w:r w:rsidRPr="00136E80">
              <w:rPr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DF820A" w14:textId="38A9F3C2" w:rsidR="00933F9B" w:rsidRPr="004E7C50" w:rsidRDefault="00933F9B" w:rsidP="00933F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0D99">
              <w:rPr>
                <w:sz w:val="24"/>
                <w:szCs w:val="24"/>
              </w:rPr>
              <w:t>Информа</w:t>
            </w:r>
            <w:r>
              <w:rPr>
                <w:sz w:val="24"/>
                <w:szCs w:val="24"/>
              </w:rPr>
              <w:t>-</w:t>
            </w:r>
            <w:r w:rsidRPr="00FE0D99">
              <w:rPr>
                <w:sz w:val="24"/>
                <w:szCs w:val="24"/>
              </w:rPr>
              <w:t>ций</w:t>
            </w:r>
            <w:proofErr w:type="spellEnd"/>
            <w:r w:rsidRPr="00FE0D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8C95B9" w14:textId="6AF9321D" w:rsidR="00933F9B" w:rsidRPr="004E7C50" w:rsidRDefault="00933F9B" w:rsidP="00933F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784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5896BF" w14:textId="75047E2A" w:rsidR="00933F9B" w:rsidRPr="004E7C50" w:rsidRDefault="00933F9B" w:rsidP="00933F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784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C1498" w14:textId="4869065F" w:rsidR="00933F9B" w:rsidRPr="004E7C50" w:rsidRDefault="00933F9B" w:rsidP="00933F9B">
            <w:pPr>
              <w:jc w:val="center"/>
              <w:rPr>
                <w:sz w:val="24"/>
                <w:szCs w:val="24"/>
              </w:rPr>
            </w:pPr>
            <w:r w:rsidRPr="00BB784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F0B0D" w14:textId="002640C2" w:rsidR="00933F9B" w:rsidRPr="004E7C50" w:rsidRDefault="00933F9B" w:rsidP="00933F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784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E7A0B4" w14:textId="568F0893" w:rsidR="00933F9B" w:rsidRPr="004E7C50" w:rsidRDefault="00933F9B" w:rsidP="00933F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784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0CEEF6" w14:textId="4848CECA" w:rsidR="00933F9B" w:rsidRPr="004E7C50" w:rsidRDefault="00933F9B" w:rsidP="00933F9B">
            <w:pPr>
              <w:jc w:val="center"/>
              <w:rPr>
                <w:sz w:val="24"/>
                <w:szCs w:val="24"/>
              </w:rPr>
            </w:pPr>
            <w:r w:rsidRPr="00BB7847">
              <w:rPr>
                <w:sz w:val="24"/>
                <w:szCs w:val="24"/>
              </w:rPr>
              <w:t>12</w:t>
            </w:r>
          </w:p>
        </w:tc>
      </w:tr>
    </w:tbl>
    <w:p w14:paraId="080DC45D" w14:textId="77777777" w:rsidR="004E7C50" w:rsidRPr="004E7C50" w:rsidRDefault="004E7C50" w:rsidP="004E7C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2E114" w14:textId="77777777" w:rsidR="004E7C50" w:rsidRPr="004E7C50" w:rsidRDefault="004E7C50" w:rsidP="004E7C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14:paraId="21F18612" w14:textId="77777777" w:rsidR="004E7C50" w:rsidRPr="004E7C50" w:rsidRDefault="004E7C50" w:rsidP="004E7C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B13728" w14:textId="77777777" w:rsidR="004E7C50" w:rsidRPr="004E7C50" w:rsidRDefault="004E7C50" w:rsidP="004E7C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2E9DD279" w14:textId="77777777" w:rsidR="004E7C50" w:rsidRPr="004E7C50" w:rsidRDefault="004E7C50" w:rsidP="004E7C50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7A036BB" w14:textId="77777777" w:rsidR="004E7C50" w:rsidRPr="004E7C50" w:rsidRDefault="004E7C50" w:rsidP="004E7C50">
      <w:pPr>
        <w:widowControl w:val="0"/>
        <w:tabs>
          <w:tab w:val="left" w:pos="7470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муниципальный район</w:t>
      </w:r>
    </w:p>
    <w:p w14:paraId="5860AEC6" w14:textId="1CAA6FF7" w:rsidR="004E7C50" w:rsidRPr="004E7C50" w:rsidRDefault="00D74D53" w:rsidP="004E7C50">
      <w:pPr>
        <w:widowControl w:val="0"/>
        <w:tabs>
          <w:tab w:val="left" w:pos="7470"/>
        </w:tabs>
        <w:spacing w:after="0" w:line="240" w:lineRule="auto"/>
        <w:ind w:right="-1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C50" w:rsidRPr="004E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4E7C50" w:rsidRPr="004E7C50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 Скрипиль</w:t>
      </w:r>
    </w:p>
    <w:p w14:paraId="50BAA6E2" w14:textId="77777777" w:rsidR="00261C29" w:rsidRPr="004E7C50" w:rsidRDefault="00261C29" w:rsidP="00887B15">
      <w:pPr>
        <w:widowControl w:val="0"/>
        <w:tabs>
          <w:tab w:val="left" w:pos="7470"/>
        </w:tabs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61C29" w:rsidRPr="004E7C50" w:rsidSect="00680EF0">
          <w:headerReference w:type="default" r:id="rId12"/>
          <w:headerReference w:type="first" r:id="rId13"/>
          <w:pgSz w:w="16838" w:h="11906" w:orient="landscape"/>
          <w:pgMar w:top="1588" w:right="1134" w:bottom="567" w:left="1134" w:header="709" w:footer="709" w:gutter="0"/>
          <w:cols w:space="708"/>
          <w:titlePg/>
          <w:docGrid w:linePitch="360"/>
        </w:sectPr>
      </w:pPr>
    </w:p>
    <w:p w14:paraId="0A768F35" w14:textId="77777777" w:rsidR="0062681B" w:rsidRPr="004E7C50" w:rsidRDefault="0062681B" w:rsidP="00F6077A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2994C3B" w14:textId="77777777" w:rsidR="00F6077A" w:rsidRPr="004E7C50" w:rsidRDefault="00F6077A" w:rsidP="00F6077A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«Приложение № 2</w:t>
      </w:r>
    </w:p>
    <w:p w14:paraId="5E0E554A" w14:textId="77777777" w:rsidR="00F6077A" w:rsidRPr="004E7C50" w:rsidRDefault="00F6077A" w:rsidP="00F6077A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муниципальной программе </w:t>
      </w:r>
    </w:p>
    <w:p w14:paraId="66EADA43" w14:textId="77777777" w:rsidR="00F6077A" w:rsidRPr="004E7C50" w:rsidRDefault="00F6077A" w:rsidP="00F6077A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14:paraId="5AC42922" w14:textId="77777777" w:rsidR="00F6077A" w:rsidRPr="004E7C50" w:rsidRDefault="00F6077A" w:rsidP="00F6077A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Тимашевский район</w:t>
      </w:r>
    </w:p>
    <w:p w14:paraId="326AF3AA" w14:textId="77777777" w:rsidR="00F6077A" w:rsidRPr="004E7C50" w:rsidRDefault="00F6077A" w:rsidP="00F6077A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«Информационное обеспечение </w:t>
      </w:r>
    </w:p>
    <w:p w14:paraId="4C129354" w14:textId="77777777" w:rsidR="00F6077A" w:rsidRPr="004E7C50" w:rsidRDefault="00F6077A" w:rsidP="00F6077A">
      <w:pPr>
        <w:widowControl w:val="0"/>
        <w:tabs>
          <w:tab w:val="left" w:pos="7470"/>
        </w:tabs>
        <w:spacing w:after="0" w:line="240" w:lineRule="auto"/>
        <w:ind w:left="10348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населения Тимашевского района» </w:t>
      </w:r>
    </w:p>
    <w:p w14:paraId="725C16B9" w14:textId="77777777" w:rsidR="00F6077A" w:rsidRPr="004E7C50" w:rsidRDefault="00F6077A" w:rsidP="00F6077A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E0A234" w14:textId="77777777" w:rsidR="00F6077A" w:rsidRPr="004E7C50" w:rsidRDefault="00F6077A" w:rsidP="00F6077A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39DEC4" w14:textId="77777777" w:rsidR="004E7C50" w:rsidRPr="004E7C50" w:rsidRDefault="004E7C50" w:rsidP="004E7C50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</w:t>
      </w:r>
    </w:p>
    <w:p w14:paraId="4C23E4B3" w14:textId="77777777" w:rsidR="004E7C50" w:rsidRPr="004E7C50" w:rsidRDefault="004E7C50" w:rsidP="004E7C50">
      <w:pPr>
        <w:widowControl w:val="0"/>
        <w:spacing w:after="0" w:line="240" w:lineRule="auto"/>
        <w:ind w:firstLine="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муниципального образования Тимашевский район </w:t>
      </w:r>
    </w:p>
    <w:p w14:paraId="180980F2" w14:textId="77777777" w:rsidR="004E7C50" w:rsidRPr="004E7C50" w:rsidRDefault="004E7C50" w:rsidP="004E7C50">
      <w:pPr>
        <w:widowControl w:val="0"/>
        <w:spacing w:after="0" w:line="240" w:lineRule="auto"/>
        <w:ind w:firstLine="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«Информационное обеспечение населения Тимашевского района» </w:t>
      </w:r>
    </w:p>
    <w:p w14:paraId="3FA47631" w14:textId="77777777" w:rsidR="004E7C50" w:rsidRPr="004E7C50" w:rsidRDefault="004E7C50" w:rsidP="004E7C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1134"/>
        <w:gridCol w:w="992"/>
        <w:gridCol w:w="1134"/>
        <w:gridCol w:w="1417"/>
        <w:gridCol w:w="1134"/>
        <w:gridCol w:w="993"/>
        <w:gridCol w:w="1417"/>
        <w:gridCol w:w="1843"/>
        <w:gridCol w:w="1701"/>
      </w:tblGrid>
      <w:tr w:rsidR="008B4E2A" w:rsidRPr="008B6186" w14:paraId="39F6399D" w14:textId="77777777" w:rsidTr="008B4E2A">
        <w:trPr>
          <w:trHeight w:val="38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FDE3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14:paraId="5EEBC4E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DE0A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61D067D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CA90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</w:p>
          <w:p w14:paraId="335C558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proofErr w:type="spellEnd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A8897" w14:textId="77777777" w:rsidR="008B4E2A" w:rsidRPr="008B6186" w:rsidRDefault="008B4E2A" w:rsidP="008B4E2A">
            <w:pPr>
              <w:widowControl w:val="0"/>
              <w:tabs>
                <w:tab w:val="left" w:pos="46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6F38D" w14:textId="77777777" w:rsidR="008B4E2A" w:rsidRPr="008B6186" w:rsidRDefault="008B4E2A" w:rsidP="008B4E2A">
            <w:pPr>
              <w:widowControl w:val="0"/>
              <w:tabs>
                <w:tab w:val="left" w:pos="46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Непосредствен</w:t>
            </w:r>
          </w:p>
          <w:p w14:paraId="2E9A5B3D" w14:textId="77777777" w:rsidR="008B4E2A" w:rsidRPr="008B6186" w:rsidRDefault="008B4E2A" w:rsidP="008B4E2A">
            <w:pPr>
              <w:widowControl w:val="0"/>
              <w:tabs>
                <w:tab w:val="left" w:pos="46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B060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Муниципаль-ный</w:t>
            </w:r>
            <w:proofErr w:type="spellEnd"/>
            <w:proofErr w:type="gramEnd"/>
          </w:p>
          <w:p w14:paraId="261336B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</w:t>
            </w:r>
          </w:p>
          <w:p w14:paraId="4A264A1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</w:tr>
      <w:tr w:rsidR="008B4E2A" w:rsidRPr="008B6186" w14:paraId="04B8B653" w14:textId="77777777" w:rsidTr="008B4E2A">
        <w:trPr>
          <w:trHeight w:val="38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D184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8FFE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E563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FAF7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3662" w14:textId="77777777" w:rsidR="008B4E2A" w:rsidRPr="008B6186" w:rsidRDefault="008B4E2A" w:rsidP="008B4E2A">
            <w:pPr>
              <w:widowControl w:val="0"/>
              <w:tabs>
                <w:tab w:val="left" w:pos="46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21263" w14:textId="77777777" w:rsidR="008B4E2A" w:rsidRPr="008B6186" w:rsidRDefault="008B4E2A" w:rsidP="008B4E2A">
            <w:pPr>
              <w:widowControl w:val="0"/>
              <w:tabs>
                <w:tab w:val="left" w:pos="46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8301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2CE3F60" w14:textId="77777777" w:rsidTr="008B4E2A">
        <w:trPr>
          <w:trHeight w:val="824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3FD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924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03E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C6E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94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феде</w:t>
            </w:r>
            <w:proofErr w:type="spellEnd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ральный</w:t>
            </w:r>
            <w:proofErr w:type="spellEnd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AD4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3D4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proofErr w:type="spellStart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0874" w14:textId="77777777" w:rsidR="008B4E2A" w:rsidRPr="008B6186" w:rsidRDefault="008B4E2A" w:rsidP="008B4E2A">
            <w:pPr>
              <w:widowControl w:val="0"/>
              <w:spacing w:after="0" w:line="240" w:lineRule="auto"/>
              <w:ind w:left="-107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поселе</w:t>
            </w:r>
            <w:proofErr w:type="spellEnd"/>
          </w:p>
          <w:p w14:paraId="146E5789" w14:textId="77777777" w:rsidR="008B4E2A" w:rsidRPr="008B6186" w:rsidRDefault="008B4E2A" w:rsidP="008B4E2A">
            <w:pPr>
              <w:widowControl w:val="0"/>
              <w:spacing w:after="0" w:line="240" w:lineRule="auto"/>
              <w:ind w:left="-107" w:right="-11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CCF4" w14:textId="77777777" w:rsidR="008B4E2A" w:rsidRPr="008B6186" w:rsidRDefault="008B4E2A" w:rsidP="008B4E2A">
            <w:pPr>
              <w:widowControl w:val="0"/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внебюд</w:t>
            </w:r>
            <w:proofErr w:type="spellEnd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жетные</w:t>
            </w:r>
            <w:proofErr w:type="spellEnd"/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639098" w14:textId="77777777" w:rsidR="008B4E2A" w:rsidRPr="008B6186" w:rsidRDefault="008B4E2A" w:rsidP="008B4E2A">
            <w:pPr>
              <w:widowControl w:val="0"/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FCE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C9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D622901" w14:textId="77777777" w:rsidR="008B4E2A" w:rsidRPr="008B6186" w:rsidRDefault="008B4E2A" w:rsidP="008B4E2A">
      <w:pPr>
        <w:widowControl w:val="0"/>
        <w:tabs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3"/>
        <w:gridCol w:w="2393"/>
        <w:gridCol w:w="1134"/>
        <w:gridCol w:w="992"/>
        <w:gridCol w:w="1134"/>
        <w:gridCol w:w="1417"/>
        <w:gridCol w:w="1134"/>
        <w:gridCol w:w="993"/>
        <w:gridCol w:w="1417"/>
        <w:gridCol w:w="1843"/>
        <w:gridCol w:w="1701"/>
      </w:tblGrid>
      <w:tr w:rsidR="008B4E2A" w:rsidRPr="008B6186" w14:paraId="7578C719" w14:textId="77777777" w:rsidTr="008B4E2A">
        <w:trPr>
          <w:trHeight w:val="371"/>
          <w:tblHeader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13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B8F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1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DFF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456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FE8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05F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DA8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16B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D0E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16A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8B4E2A" w:rsidRPr="008B6186" w14:paraId="33FE87BD" w14:textId="77777777" w:rsidTr="008B4E2A">
        <w:trPr>
          <w:trHeight w:val="371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F528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C8B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Цель: Развитие, сопровождение и поддержка информационно-телекоммуникационной инфраструктуры органов местного самоуправления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0BFE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684D03B" w14:textId="77777777" w:rsidTr="008B4E2A">
        <w:trPr>
          <w:trHeight w:val="371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2571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A5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Задача: Обеспечение информационной безопасности в муниципальном образовании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9F0B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F12393C" w14:textId="77777777" w:rsidTr="008B4E2A">
        <w:trPr>
          <w:trHeight w:val="371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55E45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  <w:p w14:paraId="5A6E5A0D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6818E85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5707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мероприятие: Обеспечение информационной безопасности в муниципальном образовании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56A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EF9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5 307,8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C3D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8B6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50D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5 307,8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6BC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2CF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451A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E586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7F5EABD" w14:textId="77777777" w:rsidTr="008B4E2A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AC07C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7417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6C2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68E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5 693,6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7A1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48A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098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5 693,6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4CF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9B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CD42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2AA2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8FC9B67" w14:textId="77777777" w:rsidTr="008B4E2A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B2F67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6349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861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CE68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2 179,7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DDA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7246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949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2 179,7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98F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C87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D9EE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5099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221843A" w14:textId="77777777" w:rsidTr="008B4E2A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279D6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8E22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E31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C929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2 716,6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F9AC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461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AC7F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2 716,6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CA0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1C42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F53A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80F5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82E57B1" w14:textId="77777777" w:rsidTr="008B4E2A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A7611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0519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67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C63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eastAsia="Calibri" w:hAnsi="Times New Roman" w:cs="Times New Roman"/>
              </w:rPr>
              <w:t>337,1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46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7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0A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eastAsia="Calibri" w:hAnsi="Times New Roman" w:cs="Times New Roman"/>
              </w:rPr>
              <w:t>337,1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125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AE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88BF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F76D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31DED0D" w14:textId="77777777" w:rsidTr="008B4E2A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6EF61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A1A0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5F4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137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7 623,4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E2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D2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B64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7 623,4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AA3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C83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59D5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2687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2344B79" w14:textId="77777777" w:rsidTr="008B4E2A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D6E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696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897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CB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23 858,2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F0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AC7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438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23 858,2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5F2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4C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C9E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28BA48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6033E54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05F2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1.1.1.1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E970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неисключительных (пользовательских) прав на единое программное решение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00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3E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5 176,1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693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57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A81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</w:rPr>
              <w:t>5 176,1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F0824" w14:textId="77777777" w:rsidR="008B4E2A" w:rsidRPr="008B6186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8371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6BB1C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автоматизированных рабочих мест органов местного самоуправления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 и подведомственных учреждений, обеспеченных лицензионными программными продуктами, в 2021, 2022 годах не менее 260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4F2C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4CB241F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6D9A594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</w:t>
            </w:r>
          </w:p>
          <w:p w14:paraId="555F045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Информацион</w:t>
            </w:r>
            <w:proofErr w:type="spellEnd"/>
          </w:p>
          <w:p w14:paraId="3936E6B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0A3D8AD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технологий </w:t>
            </w:r>
          </w:p>
        </w:tc>
      </w:tr>
      <w:tr w:rsidR="008B4E2A" w:rsidRPr="008B6186" w14:paraId="2A3AA560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B048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B691A4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56B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399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5 143,6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769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0D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B9B9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5 143,6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BCF2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633E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1011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4FFE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22A9AAB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726E6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CCC02E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E88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95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38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E2E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E11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FEE9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FFCA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C738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9BCB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4D25057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C5D3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910478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729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F7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B0D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32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794D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E0B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B63F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6C24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8564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51843CD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0C0B9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1CE25A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D36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38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76F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962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423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4352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7802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BCBA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0B90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D896775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DD0A9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46ABE4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6A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377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30B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97B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482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B157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3839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D3B3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649C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6AD0B4A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2B94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F9A1D4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E46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7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10 319,7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B86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44F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B2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10 319,7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CAC0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1176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2E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C5D8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5E190D2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A6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1.1.1.2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B471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и техническая поддержка неисключительных (пользовательских) прав на единое программное решение</w:t>
            </w:r>
          </w:p>
          <w:p w14:paraId="5CD1FBE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EB933D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205B88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08530EB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0B2765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972F90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AC8E42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7E4844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4B2894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049569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88AB01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B937EF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47B6EB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E52AB1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47B221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32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503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228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45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C0C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C30C" w14:textId="77777777" w:rsidR="008B4E2A" w:rsidRPr="008B6186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3900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5EE4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автоматизированных рабочих мест органов местного самоуправления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 и подведомственных учреждений, обеспеченных лицензионными программными продуктами и их технической </w:t>
            </w:r>
            <w:proofErr w:type="gram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поддержкой,   </w:t>
            </w:r>
            <w:proofErr w:type="gram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в 2023 - 2026 годах не менее 255 офисных пакетов </w:t>
            </w:r>
          </w:p>
          <w:p w14:paraId="736D1336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 не менее 255 операционных систем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6FC4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6788E2D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0972608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</w:t>
            </w:r>
          </w:p>
          <w:p w14:paraId="03ED73B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информационных </w:t>
            </w:r>
          </w:p>
          <w:p w14:paraId="477CB2B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технологий </w:t>
            </w:r>
          </w:p>
        </w:tc>
      </w:tr>
      <w:tr w:rsidR="008B4E2A" w:rsidRPr="008B6186" w14:paraId="3BE5B527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D767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5C90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0F8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880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A8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EB1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136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3DAF1" w14:textId="77777777" w:rsidR="008B4E2A" w:rsidRPr="008B6186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33F0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6DA0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86AC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7525AEE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376F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83E8B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3FB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854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2 140,1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01C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101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182F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2 140,1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4A6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1C2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EC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6AFC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3604A7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73D0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DAE0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427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A55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55C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34BD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73A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FC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ACC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2C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5C5C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8AF0135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495E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C7E2B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13C8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94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FF8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6C4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CD4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6BA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466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0E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A74C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9096E09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E455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6000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F10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3CE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5 176,1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64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84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491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5 176,1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27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DC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3C8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2CF5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520527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F2DE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C20E09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8D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F63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7 316,2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DA0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7D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261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</w:rPr>
              <w:t>7 316,2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A4326" w14:textId="77777777" w:rsidR="008B4E2A" w:rsidRPr="008B6186" w:rsidRDefault="008B4E2A" w:rsidP="008B4E2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EF50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E5E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6A8A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68FE4AB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9D7C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1.1.1.3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8FBD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мониторингов специализированного программного обеспечения на предмет истечения срока их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204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0DF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C8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F7E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DE56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9D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BC8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7ACC8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мониторингов специализированного программного обеспечения на предмет истечения срока их действия; ежегодно, </w:t>
            </w:r>
          </w:p>
          <w:p w14:paraId="21FC6CC5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  <w:p w14:paraId="6BE57B8F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20D6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78898E1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501C3E5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8B4E2A" w:rsidRPr="008B6186" w14:paraId="27F65657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4714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98B2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338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80E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2D5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E2A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0E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A35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26E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9A9B6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088A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2238668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B16F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C763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0B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167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B31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CA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D6C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888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516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B86C9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E8BB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7214E37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83F3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CF49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609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C6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AC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12A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A4E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0A4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1F8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FC1E1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D8DA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8A890BA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24D1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3BB7B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E9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67F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487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2E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9603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8F9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BEF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9313E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2DD8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7FE5C3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51AD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494B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D5D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71E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16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AC6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277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BD4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E1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7337F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F74B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1BA405B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37C1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BA83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17A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14F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184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3FD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947F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9B3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BA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3AC93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04D8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42D3173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3AB8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1.1.1.4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7B33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Проведение мониторингов состояния защиты персональных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B4D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ED0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EE2D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1BA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36D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F01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5FF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AD2B0" w14:textId="77777777" w:rsidR="008B4E2A" w:rsidRPr="008B6186" w:rsidRDefault="008B4E2A" w:rsidP="008B4E2A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мониторингов состояния защиты персональных данных в администрации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район, ежегодно, </w:t>
            </w:r>
          </w:p>
          <w:p w14:paraId="59C16DE5" w14:textId="77777777" w:rsidR="008B4E2A" w:rsidRPr="008B6186" w:rsidRDefault="008B4E2A" w:rsidP="008B4E2A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1E0B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1937270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73E1CB5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38432D4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технологий </w:t>
            </w:r>
          </w:p>
        </w:tc>
      </w:tr>
      <w:tr w:rsidR="008B4E2A" w:rsidRPr="008B6186" w14:paraId="36DFBD39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B9C8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9FF8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B28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5A2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639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594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759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B432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CBD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8CD00" w14:textId="77777777" w:rsidR="008B4E2A" w:rsidRPr="008B6186" w:rsidRDefault="008B4E2A" w:rsidP="008B4E2A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D728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081E14E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B0A2D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22B5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EEB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C63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D66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8CD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F53F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185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049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020A4" w14:textId="77777777" w:rsidR="008B4E2A" w:rsidRPr="008B6186" w:rsidRDefault="008B4E2A" w:rsidP="008B4E2A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117F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9BC4B03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D6778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7436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AED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A2A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BDF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18F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FDE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D97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93F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EDCCB" w14:textId="77777777" w:rsidR="008B4E2A" w:rsidRPr="008B6186" w:rsidRDefault="008B4E2A" w:rsidP="008B4E2A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939D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7E061A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6997D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B43B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FF0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7BD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FD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E69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C5D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9FE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CEA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736DD" w14:textId="77777777" w:rsidR="008B4E2A" w:rsidRPr="008B6186" w:rsidRDefault="008B4E2A" w:rsidP="008B4E2A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06D5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4A5FB7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F077A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EBBF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F60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8D4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177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E0F7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0DC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59B0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9842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EDA5A" w14:textId="77777777" w:rsidR="008B4E2A" w:rsidRPr="008B6186" w:rsidRDefault="008B4E2A" w:rsidP="008B4E2A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B8BF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404CBA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DEC69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3579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498A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1BD4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7088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5A8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34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9B4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D49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A097" w14:textId="77777777" w:rsidR="008B4E2A" w:rsidRPr="008B6186" w:rsidRDefault="008B4E2A" w:rsidP="008B4E2A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6DAFF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D681DAE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6C57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1.1.1.5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1B48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работ по аттестации информационных систем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750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DF49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D326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625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D9E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102,1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64A6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3E1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6D456" w14:textId="77777777" w:rsidR="008B4E2A" w:rsidRPr="008B6186" w:rsidRDefault="008B4E2A" w:rsidP="008B4E2A">
            <w:pPr>
              <w:widowControl w:val="0"/>
              <w:spacing w:after="0" w:line="240" w:lineRule="auto"/>
              <w:ind w:right="-125" w:firstLine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аттестованных рабочих мест в администрации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район, </w:t>
            </w:r>
          </w:p>
          <w:p w14:paraId="1F6CCFFF" w14:textId="77777777" w:rsidR="008B4E2A" w:rsidRPr="008B6186" w:rsidRDefault="008B4E2A" w:rsidP="008B4E2A">
            <w:pPr>
              <w:widowControl w:val="0"/>
              <w:spacing w:after="0" w:line="240" w:lineRule="auto"/>
              <w:ind w:right="-125" w:firstLine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 2021 году –</w:t>
            </w:r>
          </w:p>
          <w:p w14:paraId="2C741A91" w14:textId="77777777" w:rsidR="008B4E2A" w:rsidRPr="008B6186" w:rsidRDefault="008B4E2A" w:rsidP="008B4E2A">
            <w:pPr>
              <w:widowControl w:val="0"/>
              <w:spacing w:after="0" w:line="240" w:lineRule="auto"/>
              <w:ind w:right="-125" w:firstLine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 рабочих места,</w:t>
            </w:r>
          </w:p>
          <w:p w14:paraId="7D2BF79A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2022 году – </w:t>
            </w:r>
          </w:p>
          <w:p w14:paraId="1AC6C15D" w14:textId="77777777" w:rsidR="008B4E2A" w:rsidRPr="008B6186" w:rsidRDefault="008B4E2A" w:rsidP="008B4E2A">
            <w:pPr>
              <w:widowControl w:val="0"/>
              <w:spacing w:after="0" w:line="240" w:lineRule="auto"/>
              <w:ind w:right="-125" w:firstLine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 рабочее место, </w:t>
            </w:r>
          </w:p>
          <w:p w14:paraId="55F4CE59" w14:textId="77777777" w:rsidR="008B4E2A" w:rsidRPr="008B6186" w:rsidRDefault="008B4E2A" w:rsidP="008B4E2A">
            <w:pPr>
              <w:widowControl w:val="0"/>
              <w:spacing w:after="0" w:line="240" w:lineRule="auto"/>
              <w:ind w:right="-125" w:firstLine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 2024 году –</w:t>
            </w:r>
          </w:p>
          <w:p w14:paraId="2B9D03B3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9 рабочих мест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3BBE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416D3B0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 </w:t>
            </w:r>
          </w:p>
          <w:p w14:paraId="167E63C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09C6497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технологий;</w:t>
            </w:r>
          </w:p>
          <w:p w14:paraId="16FC5BD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отдел земель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ных и имущественных </w:t>
            </w:r>
          </w:p>
          <w:p w14:paraId="6A5B9D7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отношений;</w:t>
            </w:r>
          </w:p>
          <w:p w14:paraId="57B3F88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отдел архитектуры </w:t>
            </w:r>
          </w:p>
          <w:p w14:paraId="2E5326C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 градостроительства;</w:t>
            </w:r>
          </w:p>
          <w:p w14:paraId="47031C7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общий отдел</w:t>
            </w:r>
          </w:p>
        </w:tc>
      </w:tr>
      <w:tr w:rsidR="008B4E2A" w:rsidRPr="008B6186" w14:paraId="76A7D653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7803D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F90C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175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0D2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A284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F6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E34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186,4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B42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8F6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DAB8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BA219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6A6595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63600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25D9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320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99F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E3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9331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5D6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1422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0D0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6ECD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8587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E7DE49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F555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9136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CA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88D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2 712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B29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02D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069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2 712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1D58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32C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AE1B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333F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F66BAEE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889B2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734A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ACF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E98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F4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427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F7F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C10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24E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57E9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733B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641BD45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1E2E0D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990A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7A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236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2E8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0B2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F2F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FB35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06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BBE6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52B0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0ADB74C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E7EA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BF2C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459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30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3 000,5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DF1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F04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43C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3 000,5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406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8573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772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212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7437F0E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D9CF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1.1.1.6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AF4E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Приобретение, установка и настройка криптографической защиты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784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B39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29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F28E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149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A33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493C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E2D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8EA89" w14:textId="77777777" w:rsidR="008B4E2A" w:rsidRPr="008B6186" w:rsidRDefault="008B4E2A" w:rsidP="008B4E2A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Количество приобретенной криптографической защиты информации</w:t>
            </w:r>
          </w:p>
          <w:p w14:paraId="7F3A457C" w14:textId="77777777" w:rsidR="008B4E2A" w:rsidRPr="008B6186" w:rsidRDefault="008B4E2A" w:rsidP="008B4E2A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(СКЗИ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VipNet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Client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</w:p>
          <w:p w14:paraId="79889D54" w14:textId="77777777" w:rsidR="008B4E2A" w:rsidRPr="008B6186" w:rsidRDefault="008B4E2A" w:rsidP="008B4E2A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0908A651" w14:textId="77777777" w:rsidR="008B4E2A" w:rsidRPr="008B6186" w:rsidRDefault="008B4E2A" w:rsidP="008B4E2A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2 шт., </w:t>
            </w:r>
          </w:p>
          <w:p w14:paraId="2BE11C36" w14:textId="77777777" w:rsidR="008B4E2A" w:rsidRPr="008B6186" w:rsidRDefault="008B4E2A" w:rsidP="008B4E2A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2022 году – </w:t>
            </w:r>
          </w:p>
          <w:p w14:paraId="76041297" w14:textId="77777777" w:rsidR="008B4E2A" w:rsidRPr="008B6186" w:rsidRDefault="008B4E2A" w:rsidP="008B4E2A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3 шт., </w:t>
            </w:r>
          </w:p>
          <w:p w14:paraId="154A15EE" w14:textId="77777777" w:rsidR="008B4E2A" w:rsidRPr="008B6186" w:rsidRDefault="008B4E2A" w:rsidP="008B4E2A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2023 </w:t>
            </w:r>
            <w:proofErr w:type="gram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году  -</w:t>
            </w:r>
            <w:proofErr w:type="gramEnd"/>
          </w:p>
          <w:p w14:paraId="563814AA" w14:textId="77777777" w:rsidR="008B4E2A" w:rsidRPr="008B6186" w:rsidRDefault="008B4E2A" w:rsidP="008B4E2A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2 шт., </w:t>
            </w:r>
          </w:p>
          <w:p w14:paraId="407DA95B" w14:textId="77777777" w:rsidR="008B4E2A" w:rsidRPr="008B6186" w:rsidRDefault="008B4E2A" w:rsidP="008B4E2A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2024 году – </w:t>
            </w:r>
          </w:p>
          <w:p w14:paraId="2FD6DB9B" w14:textId="77777777" w:rsidR="008B4E2A" w:rsidRPr="008B6186" w:rsidRDefault="008B4E2A" w:rsidP="008B4E2A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3911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63D1F9A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0963041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369F9A7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технологий;</w:t>
            </w:r>
          </w:p>
          <w:p w14:paraId="23F60AC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отдел земельных и имущественных отношений;</w:t>
            </w:r>
          </w:p>
          <w:p w14:paraId="3108EAB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отдел архитектуры и градостроительства;</w:t>
            </w:r>
          </w:p>
          <w:p w14:paraId="3E21F1B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общий отдел</w:t>
            </w:r>
          </w:p>
        </w:tc>
      </w:tr>
      <w:tr w:rsidR="008B4E2A" w:rsidRPr="008B6186" w14:paraId="5909FE0E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E1A0C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A0FA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7CF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0C6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4D57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AD4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04E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A439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E55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BAF8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A5F6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118D34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4358D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7539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9AF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470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50"/>
              </w:rPr>
            </w:pPr>
            <w:r w:rsidRPr="008B6186">
              <w:rPr>
                <w:rFonts w:ascii="Times New Roman" w:eastAsia="Calibri" w:hAnsi="Times New Roman" w:cs="Times New Roman"/>
              </w:rPr>
              <w:t>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915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B72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543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F9D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216A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6C0B8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3852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085D38D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F4DDF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B4B7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CE6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371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F8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5AE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087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C8C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8E33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2B70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3C0B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7EF7224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1876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83BF8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5A5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DB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B6186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8E6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B31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4F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AFE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543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D877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A375E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7D9D91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AAAA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12E1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2FF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34B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86E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3D9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21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59D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AD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F6634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4B892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0704F0D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A101C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F8EA5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2380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835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B66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1A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31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97,2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11C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FEB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2BE1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3C7A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70F314D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594B0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1.1.1.7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6248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</w:t>
            </w:r>
            <w:r w:rsidRPr="008B6186">
              <w:rPr>
                <w:rFonts w:ascii="Times New Roman" w:hAnsi="Times New Roman" w:cs="Times New Roman"/>
                <w:sz w:val="24"/>
                <w:szCs w:val="24"/>
              </w:rPr>
              <w:t xml:space="preserve">(продление)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антивирусного программного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3AA1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1929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1A15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680E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28D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5908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6A0F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2A5C2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приобретенного (продленного) антивирусного программного обеспечения в администрации муниципального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образования </w:t>
            </w:r>
          </w:p>
          <w:p w14:paraId="751D389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район, </w:t>
            </w:r>
          </w:p>
          <w:p w14:paraId="7D10507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2022 году – </w:t>
            </w:r>
          </w:p>
          <w:p w14:paraId="75EBE92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150 шт., </w:t>
            </w:r>
          </w:p>
          <w:p w14:paraId="765D5E9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2025 году – </w:t>
            </w:r>
          </w:p>
          <w:p w14:paraId="7703328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150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562B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Муниципальный заказчик: администрация муниципального образования </w:t>
            </w:r>
          </w:p>
          <w:p w14:paraId="5999F1C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01DE636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Исполнитель: отдел информационных </w:t>
            </w:r>
          </w:p>
          <w:p w14:paraId="4B98FC2D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технологий</w:t>
            </w:r>
          </w:p>
        </w:tc>
      </w:tr>
      <w:tr w:rsidR="008B4E2A" w:rsidRPr="008B6186" w14:paraId="6B1EC4DB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3377B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441B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EA407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791B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DB85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76283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9A6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340,2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195C9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01250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57ACA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49902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5ED16BA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2EB50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BA295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FC65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7EC9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D1F2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FCB2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017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F407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825F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53253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85978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BB45125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DB80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D907C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C627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5A5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BE53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65E5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E92E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7DEC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A26D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3EC5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50EC4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FE8349E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99A70D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A507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D247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DD20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E87A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6948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620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337,1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A34E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BA9B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B266E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E05FA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BEFDC1A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76159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E65E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82F3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7A10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959C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688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FCD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EA29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F307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E37AB4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74931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EC5A126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BC2AA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7B8D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0AFC1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55B4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BFF6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2B9E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7EA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677,3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28F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F086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37EB0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00326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AADA27A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3E83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1.1.1.8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FCB9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событий и выявление инцидентов информационной без-опасности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30CC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DA70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D79A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FF74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DED7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C523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DBBDB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0AAB6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Количество о</w:t>
            </w:r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казанных услуг по </w:t>
            </w: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анализу событий и выявлению инцидентов информационной безопасности</w:t>
            </w:r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14:paraId="565DE9E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в администрации муниципального образования </w:t>
            </w:r>
            <w:proofErr w:type="spellStart"/>
            <w:r w:rsidRPr="008B6186">
              <w:rPr>
                <w:rFonts w:ascii="Times New Roman" w:hAnsi="Times New Roman" w:cs="Times New Roman"/>
                <w:shd w:val="clear" w:color="auto" w:fill="FFFFFF"/>
              </w:rPr>
              <w:t>Тимашевский</w:t>
            </w:r>
            <w:proofErr w:type="spellEnd"/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 район, </w:t>
            </w:r>
          </w:p>
          <w:p w14:paraId="6BE417B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2026 годах - 1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. ед.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DBF0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15469F1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5152725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62F8B7BC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технологий</w:t>
            </w:r>
          </w:p>
        </w:tc>
      </w:tr>
      <w:tr w:rsidR="008B4E2A" w:rsidRPr="008B6186" w14:paraId="72437C03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F13D5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8D9C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7637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F7A5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41DB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5AAD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938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E0D1E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14A6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F65AD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C49AE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09B944F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F97D32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4B59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828B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F46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6E98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A3B5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054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C1C6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9CB7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BF9BC7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7EB53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879A8F3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58DA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7987B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5180A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2261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3C37D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80EA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D4D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2DED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FCF5A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686C52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10542A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14624F1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3360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BF2B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B70B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0EBC5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5D575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C726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1E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365F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C532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600C5C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720E7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4BD1684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4286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E3AF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8661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0D30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2 447,3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C6B3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9F53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4AA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2 447,3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C7B20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6897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3A365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303064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7554C15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5838C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4512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AF17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5ED62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2 447,3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465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B703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98D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2 447,3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0460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C215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6C392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72C9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01A971E" w14:textId="77777777" w:rsidTr="008B4E2A">
        <w:trPr>
          <w:trHeight w:val="213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48AE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1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1D8D8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Задачи: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в муниципальном образовании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 функционирования информационно-коммуникационной инфраструктуры и информационных систем.</w:t>
            </w:r>
          </w:p>
          <w:p w14:paraId="00C8CC4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внедрения информационных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C82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DA05C8A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44C4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  <w:p w14:paraId="468F110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98C9C65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258B5A5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03D4499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97D6A4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B626D86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077B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мероприятие: обеспечение в муниципальном образовании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 функционирования информационно коммуникационной инфраструктуры и информационных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D464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DDE7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1 960,0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8E4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C5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8421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1 960,0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CB0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127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8900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A5D0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23F9014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B096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4842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D1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B218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2276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D7A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727F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498,7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40F3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492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C5D4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23D8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BD73AC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72AE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5BF6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F7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A5F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5 340,6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EB9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D1CC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FFB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5 340,6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D78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C5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23AA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1CEC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9FBF09D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5E55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D1D2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C22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241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1 547,3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E3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76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6F6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1 547,3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656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1A3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3CA5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5FF9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ED6B33A" w14:textId="77777777" w:rsidTr="008B4E2A">
        <w:trPr>
          <w:trHeight w:val="32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ABB4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FA9E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AAB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CCA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2 165,3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30B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8A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B25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2 165,3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929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772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54FD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4ACD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E2D4F5A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6A81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B430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919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8E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3 402,8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05E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26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747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3 402,8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839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46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CB20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603D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2D618B2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A152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A6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94B9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E29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14 914,7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06A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78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75E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14 914,7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32A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E6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CF4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E8A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9EE7031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E5030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1.2.1.1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0E0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оргтехники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17B5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2C0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A7F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A63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2678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454,9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969C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AB2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B652E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Количество при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обретенной оргтехники, </w:t>
            </w:r>
          </w:p>
          <w:p w14:paraId="7DA55A58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4B87CA7E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18 шт., из них: </w:t>
            </w:r>
          </w:p>
          <w:p w14:paraId="33702C99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16 МФУ, </w:t>
            </w:r>
          </w:p>
          <w:p w14:paraId="716BC7D7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2 шт. цветных принтеров, </w:t>
            </w:r>
          </w:p>
          <w:p w14:paraId="4EDE7047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2024 году – </w:t>
            </w:r>
          </w:p>
          <w:p w14:paraId="4686204B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9 шт., из них: </w:t>
            </w:r>
          </w:p>
          <w:p w14:paraId="2291C88C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7 шт. МФУ, </w:t>
            </w:r>
          </w:p>
          <w:p w14:paraId="4DC75A88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цветной принтер -2 шт.:</w:t>
            </w:r>
          </w:p>
          <w:p w14:paraId="73E8EBAB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2025 году – </w:t>
            </w:r>
          </w:p>
          <w:p w14:paraId="49A5FE46" w14:textId="77777777" w:rsidR="008B4E2A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16 шт. МФУ, </w:t>
            </w:r>
          </w:p>
          <w:p w14:paraId="0018A6B7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2026 году – </w:t>
            </w:r>
          </w:p>
          <w:p w14:paraId="4CC06171" w14:textId="77777777" w:rsidR="008B4E2A" w:rsidRPr="008B6186" w:rsidRDefault="008B4E2A" w:rsidP="008B4E2A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 шт. МФУ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7174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Муниципальный заказчик: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администрация муниципального образования </w:t>
            </w:r>
          </w:p>
          <w:p w14:paraId="0CF4BD2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24089FF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8B4E2A" w:rsidRPr="008B6186" w14:paraId="79D4C435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30C59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D989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703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0C14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35A1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51A0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42BF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6E5F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102A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FBD4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D02E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85A7343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82E3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21C0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BC0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BE67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5CE4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7729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36A1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AA5E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BD1A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6F71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21E2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0175FA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4AFAE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44DA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B7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D5B2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F478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D8633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2402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469,2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314B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FA64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B935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F5ED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9621D4C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EB249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A822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A74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1F12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CC67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5F17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DDF55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AF06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4EC9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63D6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E16E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F5D9C3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C3FA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D1FB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9DC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9D2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46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81B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D42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77B2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C9B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2ECE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65DE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A3E0CD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FFD3E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323F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936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9EE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1 607,5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C3A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40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8DD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1 607,5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694F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DF7D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BAD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54AA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238BCFB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F469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1.2.1.2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4927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компьютерной техники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4614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F6E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C28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402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553C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C3FA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1D5D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53E1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приобретенной компьютерной техники, </w:t>
            </w:r>
          </w:p>
          <w:p w14:paraId="46ED092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0E84C12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28 шт., в том числе 14 шт. системных блоков, </w:t>
            </w:r>
          </w:p>
          <w:p w14:paraId="15F2166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12 шт. мониторов, </w:t>
            </w:r>
          </w:p>
          <w:p w14:paraId="0351901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2 рабочих станций; </w:t>
            </w:r>
          </w:p>
          <w:p w14:paraId="6B105CD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 2023 году –</w:t>
            </w:r>
          </w:p>
          <w:p w14:paraId="6DC6E30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176 шт., в том числе мониторов 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88 шт., системных блоков - 88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0473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5FB870A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41C5A90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Исполнитель:</w:t>
            </w:r>
          </w:p>
          <w:p w14:paraId="56F3636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отдел по взаимодействию с правоохранительными органами</w:t>
            </w:r>
          </w:p>
        </w:tc>
      </w:tr>
      <w:tr w:rsidR="008B4E2A" w:rsidRPr="008B6186" w14:paraId="46B5BCBA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6D83A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20A4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9A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6A641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F06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6E01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F5F9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4100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6EDD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0795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C368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39A706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60EED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7856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51B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D24E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2 575,2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DDE6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9F48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5BF9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2 575,2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4160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E661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F156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538A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93D31E2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5DE54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F12FB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188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2AC3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6AA4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E506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8EB87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7602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1B25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336C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855B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2E7F46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F943A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6544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91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2ED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C6A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5CC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A73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DC4E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840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922B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4EAF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E8485DF" w14:textId="77777777" w:rsidTr="008B4E2A">
        <w:trPr>
          <w:trHeight w:val="369"/>
        </w:trPr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37990ED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05DBBAC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431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4D9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20C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347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1E8A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7BDC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7D34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14B2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CAA0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7BDD520" w14:textId="77777777" w:rsidTr="008B4E2A">
        <w:trPr>
          <w:trHeight w:val="369"/>
        </w:trPr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2D108AFD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6EB0D09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2CE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0B7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3 149,2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5F2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E26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43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3 149,2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CAC6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E139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94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66CE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AECA13E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637B1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1.2.1.3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35FF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Приобретение системы видеоконференцсвязи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43D7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292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304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AB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7F6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189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B483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A35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приобретенного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оборудования для видеоконференцсвязи (камера стационарная настольная), </w:t>
            </w:r>
          </w:p>
          <w:p w14:paraId="4D413AF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5A81070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8635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Муниципальный заказчик: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администрация муниципального образования </w:t>
            </w:r>
          </w:p>
          <w:p w14:paraId="2E074CA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69158DC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8B4E2A" w:rsidRPr="008B6186" w14:paraId="1E0A041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2D031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9CDA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D9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1D92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4443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AFCA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A7AD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849F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ABF8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8C3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70DD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29A739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B8ED2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2C51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C83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2A26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DB99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4A93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CB65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CF2A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543C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576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4CF8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3BCA409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04F61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1FD9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93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BF645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8D7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7475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99F1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9FDB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6473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FF1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8CCF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92C8DD0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DB87F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BC81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E52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52E79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139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8E32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FDBD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26EB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D928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C8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3270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03FE58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9115F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C34D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FE7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8A1C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150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D4B9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9B37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71E1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96EB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B3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5B36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9AC14F2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67DE3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8264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A60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EB56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469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4F8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4EA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9321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4841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C0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B2E4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A1F9606" w14:textId="77777777" w:rsidTr="008B4E2A">
        <w:trPr>
          <w:trHeight w:val="36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C3AA3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1.2.1.4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27E4B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Приобретение серверов и серверного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3DF7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28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9DC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834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676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6879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CE6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C47D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приобретённых в 2022 году серверов – 1 шт., </w:t>
            </w:r>
          </w:p>
          <w:p w14:paraId="7EBD981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2023 году серверов – 1 шт.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17E8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64DFF3C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7E9736D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8B4E2A" w:rsidRPr="008B6186" w14:paraId="56F52F1D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B156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11D9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BF1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68BC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DF9C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4645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A53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498,7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FB27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F772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AAB7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20088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6C840F8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D4B39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B7B7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28B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3064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B6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530D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0119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F5AA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62E4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A6A0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B281A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3FDB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9D3D1E9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169D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6782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32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317A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E589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AC37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AC3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84F2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1C88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623A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2A43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821D3EA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8CD5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B03B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26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0885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B5E6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1655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A99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813A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7493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0582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D3EC6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DD6FBE3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B61F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A362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F51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76B4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B1B1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A55B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5F3D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7593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666F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9500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0C44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17163CA" w14:textId="77777777" w:rsidTr="008B4E2A">
        <w:trPr>
          <w:trHeight w:val="630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55C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88B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BCB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38B4" w14:textId="77777777" w:rsidR="008B4E2A" w:rsidRPr="008B6186" w:rsidRDefault="008B4E2A" w:rsidP="008B4E2A">
            <w:pPr>
              <w:widowControl w:val="0"/>
              <w:tabs>
                <w:tab w:val="center" w:pos="388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1 263,1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D402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44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74B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1 263,1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81945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40ED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398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09C1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7C3DFD1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E2E20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1.2.1.5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C514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Адаптация, модификация и </w:t>
            </w:r>
            <w:r w:rsidRPr="008B6186">
              <w:rPr>
                <w:rFonts w:ascii="Times New Roman" w:hAnsi="Times New Roman" w:cs="Times New Roman"/>
              </w:rPr>
              <w:t>сопровождение</w:t>
            </w:r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 системы электронного документооборота в администрации муниципального образования </w:t>
            </w:r>
            <w:proofErr w:type="spellStart"/>
            <w:r w:rsidRPr="008B6186">
              <w:rPr>
                <w:rFonts w:ascii="Times New Roman" w:hAnsi="Times New Roman" w:cs="Times New Roman"/>
                <w:shd w:val="clear" w:color="auto" w:fill="FFFFFF"/>
              </w:rPr>
              <w:t>Тимашевский</w:t>
            </w:r>
            <w:proofErr w:type="spellEnd"/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 район на базе единой межведомственной системы электронного документооборота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6C77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F72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615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71A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7AE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301,6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591D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989A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9DC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Количество о</w:t>
            </w:r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казанных услуг по адаптации </w:t>
            </w:r>
          </w:p>
          <w:p w14:paraId="690E052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и модификации системы электронного документооборота в администрации муниципального образования </w:t>
            </w:r>
            <w:proofErr w:type="spellStart"/>
            <w:r w:rsidRPr="008B6186">
              <w:rPr>
                <w:rFonts w:ascii="Times New Roman" w:hAnsi="Times New Roman" w:cs="Times New Roman"/>
                <w:shd w:val="clear" w:color="auto" w:fill="FFFFFF"/>
              </w:rPr>
              <w:t>Тимашевский</w:t>
            </w:r>
            <w:proofErr w:type="spellEnd"/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 район на базе единой межведомственной системы электрон</w:t>
            </w:r>
            <w:r w:rsidRPr="008B618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ного документооборота Краснодарского края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14:paraId="59E77AC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205F3D6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. ед.; </w:t>
            </w:r>
          </w:p>
          <w:p w14:paraId="00C368F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2023 году – </w:t>
            </w:r>
          </w:p>
          <w:p w14:paraId="639EAFA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. ед., </w:t>
            </w:r>
          </w:p>
          <w:p w14:paraId="59C6B240" w14:textId="77777777" w:rsidR="008B4E2A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2026 годах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6B1393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. ед.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C9F0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Муниципальный заказчик: администрация муниципального образования </w:t>
            </w:r>
          </w:p>
          <w:p w14:paraId="5B9E14F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5A97AC8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Исполнитель: общий отдел</w:t>
            </w:r>
          </w:p>
        </w:tc>
      </w:tr>
      <w:tr w:rsidR="008B4E2A" w:rsidRPr="008B6186" w14:paraId="397E7CC2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DFDB1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A1B9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10A6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1C1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8A2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7EE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DB6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AFD0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A8E2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2B0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AD87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2A892E4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4F52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E528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0F21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34A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638,6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A5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59F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1718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638,6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D962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6E40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F7A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3AFB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818AF1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7EA07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9E70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0B9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46E9C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3B1D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B501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4B5B6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ED70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C52E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19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705D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9603162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32F2C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58EF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72D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874C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50E1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AAF1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B252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CF3F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7A69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C04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F7B0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8F4BF7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3607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92D6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5F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6B2EF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F6136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B6186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52FD1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B6186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3DDF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7A75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CC28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96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74CA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3B4A242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32549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A133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4F6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6D1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1 304,2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3EE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60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A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1 304,2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BA82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EF91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39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13A4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48A1A75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1A54D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1.2.1.6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F675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Приобретение программное обеспечение в сфере архитектуры и градостроительства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B814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DF2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C5C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08B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75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209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7AA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12AA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приобретенного программного обеспечения </w:t>
            </w:r>
          </w:p>
          <w:p w14:paraId="5DBECA9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сфере архитектуры </w:t>
            </w:r>
          </w:p>
          <w:p w14:paraId="7B6E24D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proofErr w:type="spellStart"/>
            <w:proofErr w:type="gram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градострои-тельства</w:t>
            </w:r>
            <w:proofErr w:type="spellEnd"/>
            <w:proofErr w:type="gram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14:paraId="4B8767B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24A22EF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5 шт., в 2025 году – 2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FC97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1611968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район. </w:t>
            </w:r>
          </w:p>
          <w:p w14:paraId="3BC7A17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архитектуры и градостроительства</w:t>
            </w:r>
          </w:p>
        </w:tc>
      </w:tr>
      <w:tr w:rsidR="008B4E2A" w:rsidRPr="008B6186" w14:paraId="5EEA7884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5FE9A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53CC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9684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1D7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48C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B95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961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263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3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29D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5F7A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ABCFA04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384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2750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F867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09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36E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B9B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EA2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E4F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40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2DB7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968F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3D6E4BE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031F5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9814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9BF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59C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0B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C19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14B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BB6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8E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F5F6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B07C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E6EDB2E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21961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4553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C51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16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85B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307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480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A6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19C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1C10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66D6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22EB74C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B75B5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FA6A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EE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1DC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1B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8A0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7F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8B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630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F736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C413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7049EFF" w14:textId="77777777" w:rsidTr="008B4E2A">
        <w:trPr>
          <w:trHeight w:val="404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A89B2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1362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2A6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2F5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33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15D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1B1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4BD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AAE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442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D272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331EAC7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47894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1.2.1.7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2746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Проведение мониторингов технического состояния компьютерной техники и оргтехники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7399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A1A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CA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8D5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D57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D8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5E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129C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мониторингов технического состояния компьютерной техники и оргтехники в администрации муниципального образования </w:t>
            </w:r>
          </w:p>
          <w:p w14:paraId="65ADB35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район, ежегодно, не менее 2 раз </w:t>
            </w:r>
          </w:p>
          <w:p w14:paraId="53C5822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E9D1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407E029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район. </w:t>
            </w:r>
          </w:p>
          <w:p w14:paraId="3D35C59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технологий </w:t>
            </w:r>
          </w:p>
          <w:p w14:paraId="52E98220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8BE2F03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8B661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951C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3DF8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A89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B13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A1E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90E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E22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644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3ED6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6BBC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78962B7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E53A4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B945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6BEA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A9F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697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AF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AD2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B68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24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37DE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28872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AAE692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CF680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9552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A6E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693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74D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353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CC5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BA8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272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F205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99323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A829147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4C2EE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6DC0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FCC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86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0E4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D8D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ACE4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3E8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5DC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5316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4E002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C4EE163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C4801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327D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53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703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139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86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EE7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E7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75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A277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8645B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4E19F0D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93CC6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D5F6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CB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79A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16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08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D4F3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00E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54D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755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A8BF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9129151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F6C46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1.2.1.8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975E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Обслуживание, настройка и продление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программного обеспечения в администрации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CC26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F9E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47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46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84A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1D4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2D1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C0A4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обслуживаемого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программного обеспечения: </w:t>
            </w:r>
          </w:p>
          <w:p w14:paraId="0602F26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2023-2024 годах - 19 шт. ежегодно, </w:t>
            </w:r>
          </w:p>
          <w:p w14:paraId="3A1929A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 2025 году –</w:t>
            </w:r>
          </w:p>
          <w:p w14:paraId="725F271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21 шт., в том числе: АРМ «Муниципал» – </w:t>
            </w:r>
          </w:p>
          <w:p w14:paraId="476C2F4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 шт., СЭД «Обращение граждан» –</w:t>
            </w:r>
          </w:p>
          <w:p w14:paraId="1C5F2D1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 шт., «Консультант Плюс» – </w:t>
            </w:r>
          </w:p>
          <w:p w14:paraId="0A515A7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 шт.,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ViPNet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Client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– 12 шт., </w:t>
            </w:r>
          </w:p>
          <w:p w14:paraId="6E0961C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АС «Единая система учета объектов и неналоговых доходов в Краснодарском крае» – 1 шт., KAISXMLCREATOR – 1 шт., «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Технокад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» –          1 шт., «Контур. Экстерн» – </w:t>
            </w:r>
          </w:p>
          <w:p w14:paraId="78F8C62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 шт., ЭВМ «КУБ </w:t>
            </w: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CMS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» - </w:t>
            </w:r>
          </w:p>
          <w:p w14:paraId="7AD62B6A" w14:textId="77777777" w:rsidR="008B4E2A" w:rsidRPr="008B6186" w:rsidRDefault="008B4E2A" w:rsidP="008B4E2A">
            <w:pPr>
              <w:widowControl w:val="0"/>
              <w:spacing w:after="0" w:line="240" w:lineRule="auto"/>
              <w:ind w:left="55" w:right="-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 шт.,</w:t>
            </w:r>
          </w:p>
          <w:p w14:paraId="054C87B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2026 году – </w:t>
            </w:r>
          </w:p>
          <w:p w14:paraId="63FEEA8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7 шт. (АС «Единая система учета объектов и неналоговых доходов в Краснодарском крае» - 1 шт.,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СЭД «Обращение граждан» -</w:t>
            </w:r>
          </w:p>
          <w:p w14:paraId="4577B9E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- 1 шт., АРМ «Муниципал» – </w:t>
            </w:r>
          </w:p>
          <w:p w14:paraId="1D236E4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 шт.,</w:t>
            </w:r>
          </w:p>
          <w:p w14:paraId="734A0C0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СПС «Гарант» -2 шт., СПС «Консультант Плюс» - 2 шт.)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B726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Муниципальный заказчик: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администрация муниципального образования </w:t>
            </w:r>
          </w:p>
          <w:p w14:paraId="041FE25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район. </w:t>
            </w:r>
          </w:p>
          <w:p w14:paraId="563BA54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сполнители: отделы администрации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муниципально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proofErr w:type="gram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 </w:t>
            </w:r>
          </w:p>
          <w:p w14:paraId="4940AE6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муниципальн-ый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Краснодарско-го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края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финансовое управление администрации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муниципально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16F407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муниципаль-ный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Краснодарско-го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края, управление образования администрации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муниципально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</w:p>
          <w:p w14:paraId="3409050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муниципаль-ный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Кра-снодарского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края,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Pr="008B6186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онтрольно-счетная палата </w:t>
            </w:r>
            <w:proofErr w:type="spellStart"/>
            <w:r w:rsidRPr="008B6186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муниципально</w:t>
            </w:r>
            <w:r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Pr="008B6186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го</w:t>
            </w:r>
            <w:proofErr w:type="spellEnd"/>
            <w:r w:rsidRPr="008B6186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</w:t>
            </w:r>
            <w:r w:rsidRPr="008B6186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lastRenderedPageBreak/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</w:t>
            </w:r>
            <w:proofErr w:type="spellStart"/>
            <w:r w:rsidRPr="00D85490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муниципаль</w:t>
            </w:r>
            <w:r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Pr="00D85490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ный</w:t>
            </w:r>
            <w:proofErr w:type="spellEnd"/>
            <w:r w:rsidRPr="00D85490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район </w:t>
            </w:r>
            <w:proofErr w:type="spellStart"/>
            <w:r w:rsidRPr="00D85490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Краснодарско</w:t>
            </w:r>
            <w:r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Pr="00D85490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го</w:t>
            </w:r>
            <w:proofErr w:type="spellEnd"/>
            <w:r w:rsidRPr="00D85490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края</w:t>
            </w:r>
          </w:p>
        </w:tc>
      </w:tr>
      <w:tr w:rsidR="008B4E2A" w:rsidRPr="008B6186" w14:paraId="6951C88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DBDF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DC25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6398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144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EE4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425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519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A7A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B7E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A391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DF4B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1786218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6B7C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5849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B93C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39B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784,8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784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2C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26F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784,8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E5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C26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6DB5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9FCE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2190D5B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7F85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E7E8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DA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9BA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778,</w:t>
            </w: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F2D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08A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C88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778,5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F4E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4F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4B62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C4ED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3C23E3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23CF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8BE1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8E2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6C3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907,3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CE1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DE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745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907,3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99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55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54DB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3D3D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33A626A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9816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6E3F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BC4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83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2 910,4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62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8B1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6E9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2 910,4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2EB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C06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8C8B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8503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5E3F46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4FD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14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114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8B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5 381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E38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80F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A7B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5 381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3BA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4E4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84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301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E506331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5349E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1.2.1.9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079A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</w:rPr>
              <w:t xml:space="preserve">Создание и сопровождение официального сайта муниципального образования </w:t>
            </w:r>
            <w:proofErr w:type="spellStart"/>
            <w:r w:rsidRPr="008B6186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6BC0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33C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22C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5CD3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A06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7F0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552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7099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Количество о</w:t>
            </w:r>
            <w:r w:rsidRPr="008B6186">
              <w:rPr>
                <w:rFonts w:ascii="Times New Roman" w:hAnsi="Times New Roman" w:cs="Times New Roman"/>
                <w:shd w:val="clear" w:color="auto" w:fill="FFFFFF"/>
              </w:rPr>
              <w:t xml:space="preserve">казанных услуг по </w:t>
            </w:r>
            <w:r w:rsidRPr="008B6186">
              <w:rPr>
                <w:rFonts w:ascii="Times New Roman" w:hAnsi="Times New Roman" w:cs="Times New Roman"/>
              </w:rPr>
              <w:t xml:space="preserve">созданию официального сайта муниципального образования </w:t>
            </w:r>
            <w:proofErr w:type="spellStart"/>
            <w:r w:rsidRPr="008B6186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hAnsi="Times New Roman" w:cs="Times New Roman"/>
              </w:rPr>
              <w:t xml:space="preserve"> район</w:t>
            </w:r>
          </w:p>
          <w:p w14:paraId="3AB8D8A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</w:rPr>
              <w:t xml:space="preserve"> -1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. ед. </w:t>
            </w:r>
          </w:p>
          <w:p w14:paraId="605D3C5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 2023 году</w:t>
            </w:r>
          </w:p>
          <w:p w14:paraId="73E19B9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Количество о</w:t>
            </w:r>
            <w:r w:rsidRPr="008B6186">
              <w:rPr>
                <w:rFonts w:ascii="Times New Roman" w:hAnsi="Times New Roman" w:cs="Times New Roman"/>
                <w:shd w:val="clear" w:color="auto" w:fill="FFFFFF"/>
              </w:rPr>
              <w:t>казанных услуг по с</w:t>
            </w:r>
            <w:r w:rsidRPr="008B6186">
              <w:rPr>
                <w:rFonts w:ascii="Times New Roman" w:hAnsi="Times New Roman" w:cs="Times New Roman"/>
              </w:rPr>
              <w:t xml:space="preserve">опровождению официального сайта: </w:t>
            </w:r>
          </w:p>
          <w:p w14:paraId="311BE27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 2023 году –</w:t>
            </w:r>
          </w:p>
          <w:p w14:paraId="15CB3EE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. ед., в 2024 - 2026 годах – </w:t>
            </w:r>
          </w:p>
          <w:p w14:paraId="3138F7B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ед.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82F79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4862830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район. </w:t>
            </w:r>
          </w:p>
          <w:p w14:paraId="064A5FF8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8B4E2A" w:rsidRPr="008B6186" w14:paraId="3AB049BE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A2E30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CAA3C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9056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1BFB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0A1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334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00E9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DB5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CD9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A6D9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B92E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4A205D9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9C7FB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9A66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0819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AFE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1AE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B07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8C1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E1D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4B14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19EC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5E65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30FECBC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72DCC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4CE6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9FA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FB4E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7CE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56F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889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BF7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6F0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B27A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BF4E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27D70F7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9AA75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D334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1BE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F5E3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09A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CCF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53D0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335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901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021F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2F4F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9AFCD75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39285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8A32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CB4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C84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F37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C64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F4B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624C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389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0B3F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53D5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D30C4DC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9F5F1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D02E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453E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501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285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11F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1C0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F07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59FA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FAD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070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ED00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6E4855C" w14:textId="77777777" w:rsidTr="008B4E2A">
        <w:trPr>
          <w:trHeight w:val="6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D1E09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1.2.1.10 </w:t>
            </w:r>
          </w:p>
          <w:p w14:paraId="537631AF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85CEE6C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339BFF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6F45BBA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76FE376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A75E721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830BED8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11646D9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EA8DFA1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97F370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362E243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38EDE43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AF1737A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7DF9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Обеспечение бесперебойной работы компьютерной и оргтехники в администрации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  </w:t>
            </w:r>
          </w:p>
          <w:p w14:paraId="6978AC1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56FF10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27FB77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8AD78F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577E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097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7EB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FF8F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EB2B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A71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5300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0A296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100 % освоение денежных средств на ремонт компьютерной и оргтехники, приобретение расход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ных и комплектующих материалов и заправку картриджей, </w:t>
            </w:r>
          </w:p>
          <w:p w14:paraId="7BCA1BBF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2023-2025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годах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64A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Муниципальный заказчик: администрация муниципального образования </w:t>
            </w:r>
          </w:p>
          <w:p w14:paraId="31FC19E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район. </w:t>
            </w:r>
          </w:p>
          <w:p w14:paraId="2F7998B8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Исполнитель: отдел информационных технологий</w:t>
            </w:r>
          </w:p>
        </w:tc>
      </w:tr>
      <w:tr w:rsidR="008B4E2A" w:rsidRPr="008B6186" w14:paraId="1B8C3F1A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D154D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726F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F364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1825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B02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8CC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56E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C6F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BC76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D9F0B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B670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AE0CF22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E5D8DD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616DF8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8F11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C78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419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E97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C55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1E9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419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DF5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FD8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5F35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5711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24431C9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D771947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D118F0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28B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6D5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259,6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9F0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3D13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F218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259,6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D28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304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3E64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67E3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D27AB38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D36BBF7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7D5EBA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B93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5DE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226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D26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9B51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499,0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A86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D6C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57C3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A2CD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53306CA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5E05F48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BB4222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FEB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8B3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D96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0EE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562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03D1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295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F1A0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5BC3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1421000" w14:textId="77777777" w:rsidTr="008B4E2A">
        <w:trPr>
          <w:trHeight w:val="775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9847AE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029EF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A7B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716B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1 178,2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F07E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F7B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576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val="en-US" w:eastAsia="ru-RU"/>
              </w:rPr>
              <w:t>1 178,2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1DC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2003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C66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7A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B5372C2" w14:textId="77777777" w:rsidTr="008B4E2A">
        <w:trPr>
          <w:trHeight w:val="369"/>
        </w:trPr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CBB27" w14:textId="77777777" w:rsidR="008B4E2A" w:rsidRPr="008B6186" w:rsidRDefault="008B4E2A" w:rsidP="008B4E2A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1.2.1.11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4710D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Приобретение неисключительных прав </w:t>
            </w:r>
          </w:p>
          <w:p w14:paraId="4E81EE2B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 использование программ для ЭВМ 1С «Зарплата и кадры государственного учреждения 8 ПРОФ»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AB79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812E9C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5F6F4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FD838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568D33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3A17C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070895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1239B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автоматизированных рабочих мест органов местного самоуправления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 обеспеченных лицензионным программным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продуктом 1С «Зарплата и кадры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государственного учреждения </w:t>
            </w:r>
          </w:p>
          <w:p w14:paraId="301FC53B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 ПРОФ» (установка, тестирование, техническое сопровождение), в 2023 году –</w:t>
            </w:r>
          </w:p>
          <w:p w14:paraId="4DDE2CB1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3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56E5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5147235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3122FC9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2640499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технологий</w:t>
            </w:r>
          </w:p>
        </w:tc>
      </w:tr>
      <w:tr w:rsidR="008B4E2A" w:rsidRPr="008B6186" w14:paraId="30358F7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6349A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CAD4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0FCA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A37EF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0C9C8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C9BE2B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916086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0B38B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64C48D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4FBA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7633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C74443D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CBBD1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E0BA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0FD0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96B6DA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19878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3142E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9E15C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74631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3C8005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81ED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36AC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34BC53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A99DF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DE55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731E1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5D44F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BEBBE2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A9722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4B883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7462C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BAB86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00D9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658D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6FEC9B5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8B766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0B2A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2680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E2A64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D0CBE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E9F05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73146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A1596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7AD616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3E57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7713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D21AFD3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8CFB3A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E84B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60D2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2DB73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97530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184EF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C59E24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09255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ABD1E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5F3A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19A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C838662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31D2C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313E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0372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094A8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3C16E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06EFB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E5ABE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BF068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2A743" w14:textId="77777777" w:rsidR="008B4E2A" w:rsidRPr="008B6186" w:rsidRDefault="008B4E2A" w:rsidP="008B4E2A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9B3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749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58EA680" w14:textId="77777777" w:rsidTr="008B4E2A">
        <w:trPr>
          <w:trHeight w:val="56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682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1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27B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Задача: Обеспечение доступа граждан и организаций к муниципальным услугам на основе информационных и телекоммуникационных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E6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CB99243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62F01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1.3.1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5FD2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Общее финансирование мероприятия по повышению доступности муниципальных 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услуг, предоставляемых в электронном виде, без необходимости личного посещения администрации МО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E699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8D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200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91A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15B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5AC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F2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11FC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C98A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85305B4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D12BF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4ED5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23F8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F5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208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9F4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390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4BC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99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E9EF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41D4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92CD9C3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EA1FC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900F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7A57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22A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E2C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C6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D5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78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7B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456F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90DA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0E27FD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B0CD7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88FB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146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D65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08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B1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39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705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04E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64A4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CB9D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BF17735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E416D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0DDE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783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215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90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4B1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5DE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E32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E5A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6FDC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1C22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D0E095D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6F276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07A4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AE5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50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657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9A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85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F2E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D6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409F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0281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F5D840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A11EB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E5C1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5BD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D6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75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F6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2B6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F0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65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CE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5EB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AE968B3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ED4B0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1.3.1.1 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23D2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Увеличение</w:t>
            </w:r>
          </w:p>
          <w:p w14:paraId="3F01CE0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приоритетных муниципальных услуг, предоставляемых в электронном виде, без необходимости личного посещения администрации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8A9F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E66D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D143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D32F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9BF7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2406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E381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9ACEF" w14:textId="77777777" w:rsidR="008B4E2A" w:rsidRPr="008B6186" w:rsidRDefault="008B4E2A" w:rsidP="008B4E2A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</w:p>
          <w:p w14:paraId="54DC0EAF" w14:textId="77777777" w:rsidR="008B4E2A" w:rsidRPr="008B6186" w:rsidRDefault="008B4E2A" w:rsidP="008B4E2A">
            <w:pPr>
              <w:widowControl w:val="0"/>
              <w:tabs>
                <w:tab w:val="left" w:pos="331"/>
              </w:tabs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услуг, предоставляемых в электронном виде, без необходимости личного посещения администрации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район:</w:t>
            </w:r>
          </w:p>
          <w:p w14:paraId="192C42D1" w14:textId="77777777" w:rsidR="008B4E2A" w:rsidRPr="008B6186" w:rsidRDefault="008B4E2A" w:rsidP="008B4E2A">
            <w:pPr>
              <w:widowControl w:val="0"/>
              <w:numPr>
                <w:ilvl w:val="0"/>
                <w:numId w:val="30"/>
              </w:numPr>
              <w:tabs>
                <w:tab w:val="left" w:pos="382"/>
                <w:tab w:val="left" w:pos="949"/>
              </w:tabs>
              <w:spacing w:after="0" w:line="240" w:lineRule="auto"/>
              <w:ind w:left="0" w:right="-1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не менее </w:t>
            </w:r>
          </w:p>
          <w:p w14:paraId="520C0D56" w14:textId="77777777" w:rsidR="008B4E2A" w:rsidRPr="008B6186" w:rsidRDefault="008B4E2A" w:rsidP="008B4E2A">
            <w:pPr>
              <w:widowControl w:val="0"/>
              <w:tabs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60 единиц;</w:t>
            </w:r>
          </w:p>
          <w:p w14:paraId="33688C09" w14:textId="77777777" w:rsidR="008B4E2A" w:rsidRPr="008B6186" w:rsidRDefault="008B4E2A" w:rsidP="008B4E2A">
            <w:pPr>
              <w:widowControl w:val="0"/>
              <w:numPr>
                <w:ilvl w:val="0"/>
                <w:numId w:val="30"/>
              </w:numPr>
              <w:tabs>
                <w:tab w:val="left" w:pos="382"/>
                <w:tab w:val="left" w:pos="949"/>
              </w:tabs>
              <w:spacing w:after="0" w:line="240" w:lineRule="auto"/>
              <w:ind w:left="0" w:right="-1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2022 году – не менее </w:t>
            </w:r>
          </w:p>
          <w:p w14:paraId="4CD10F68" w14:textId="77777777" w:rsidR="008B4E2A" w:rsidRPr="008B6186" w:rsidRDefault="008B4E2A" w:rsidP="008B4E2A">
            <w:pPr>
              <w:widowControl w:val="0"/>
              <w:tabs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65 единиц; </w:t>
            </w:r>
          </w:p>
          <w:p w14:paraId="0B48F654" w14:textId="77777777" w:rsidR="008B4E2A" w:rsidRPr="008B6186" w:rsidRDefault="008B4E2A" w:rsidP="008B4E2A">
            <w:pPr>
              <w:widowControl w:val="0"/>
              <w:numPr>
                <w:ilvl w:val="0"/>
                <w:numId w:val="30"/>
              </w:numPr>
              <w:tabs>
                <w:tab w:val="left" w:pos="382"/>
                <w:tab w:val="left" w:pos="949"/>
              </w:tabs>
              <w:spacing w:after="0" w:line="240" w:lineRule="auto"/>
              <w:ind w:left="0" w:right="-1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2023 году – не менее </w:t>
            </w:r>
          </w:p>
          <w:p w14:paraId="091EBD6D" w14:textId="77777777" w:rsidR="008B4E2A" w:rsidRPr="008B6186" w:rsidRDefault="008B4E2A" w:rsidP="008B4E2A">
            <w:pPr>
              <w:widowControl w:val="0"/>
              <w:tabs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51 единицы;</w:t>
            </w:r>
          </w:p>
          <w:p w14:paraId="7B55A7F4" w14:textId="77777777" w:rsidR="008B4E2A" w:rsidRPr="008B6186" w:rsidRDefault="008B4E2A" w:rsidP="008B4E2A">
            <w:pPr>
              <w:widowControl w:val="0"/>
              <w:numPr>
                <w:ilvl w:val="0"/>
                <w:numId w:val="30"/>
              </w:numPr>
              <w:tabs>
                <w:tab w:val="left" w:pos="382"/>
                <w:tab w:val="left" w:pos="949"/>
              </w:tabs>
              <w:spacing w:after="0" w:line="240" w:lineRule="auto"/>
              <w:ind w:left="0" w:right="-1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в 2024 году – не менее </w:t>
            </w:r>
          </w:p>
          <w:p w14:paraId="20194609" w14:textId="77777777" w:rsidR="008B4E2A" w:rsidRPr="008B6186" w:rsidRDefault="008B4E2A" w:rsidP="008B4E2A">
            <w:pPr>
              <w:widowControl w:val="0"/>
              <w:tabs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53 единицы;</w:t>
            </w:r>
          </w:p>
          <w:p w14:paraId="04A08DA2" w14:textId="77777777" w:rsidR="008B4E2A" w:rsidRPr="008B6186" w:rsidRDefault="008B4E2A" w:rsidP="008B4E2A">
            <w:pPr>
              <w:widowControl w:val="0"/>
              <w:numPr>
                <w:ilvl w:val="0"/>
                <w:numId w:val="30"/>
              </w:numPr>
              <w:tabs>
                <w:tab w:val="left" w:pos="241"/>
                <w:tab w:val="left" w:pos="382"/>
                <w:tab w:val="left" w:pos="949"/>
              </w:tabs>
              <w:spacing w:after="0" w:line="240" w:lineRule="auto"/>
              <w:ind w:left="0" w:right="-1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 2025 году – не менее</w:t>
            </w:r>
          </w:p>
          <w:p w14:paraId="1E662279" w14:textId="77777777" w:rsidR="008B4E2A" w:rsidRPr="008B6186" w:rsidRDefault="008B4E2A" w:rsidP="008B4E2A">
            <w:pPr>
              <w:widowControl w:val="0"/>
              <w:tabs>
                <w:tab w:val="left" w:pos="241"/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80 единиц;</w:t>
            </w:r>
          </w:p>
          <w:p w14:paraId="4F452C49" w14:textId="77777777" w:rsidR="008B4E2A" w:rsidRPr="008B6186" w:rsidRDefault="008B4E2A" w:rsidP="008B4E2A">
            <w:pPr>
              <w:widowControl w:val="0"/>
              <w:numPr>
                <w:ilvl w:val="0"/>
                <w:numId w:val="30"/>
              </w:numPr>
              <w:tabs>
                <w:tab w:val="left" w:pos="382"/>
                <w:tab w:val="left" w:pos="949"/>
              </w:tabs>
              <w:spacing w:after="0" w:line="240" w:lineRule="auto"/>
              <w:ind w:left="0" w:right="-1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 2026 году – не менее</w:t>
            </w:r>
          </w:p>
          <w:p w14:paraId="2BC0CC6E" w14:textId="77777777" w:rsidR="008B4E2A" w:rsidRPr="008B6186" w:rsidRDefault="008B4E2A" w:rsidP="008B4E2A">
            <w:pPr>
              <w:widowControl w:val="0"/>
              <w:tabs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85 единиц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F5E9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318DB84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24E25BD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технологий </w:t>
            </w:r>
          </w:p>
        </w:tc>
      </w:tr>
      <w:tr w:rsidR="008B4E2A" w:rsidRPr="008B6186" w14:paraId="5E28489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2539A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DF3B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C8DB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D9E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821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41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D5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BC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05C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891FE" w14:textId="77777777" w:rsidR="008B4E2A" w:rsidRPr="008B6186" w:rsidRDefault="008B4E2A" w:rsidP="008B4E2A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5952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7DFD22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4DA7C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EB1E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B78C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B5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B5E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76A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B79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250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078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7E636" w14:textId="77777777" w:rsidR="008B4E2A" w:rsidRPr="008B6186" w:rsidRDefault="008B4E2A" w:rsidP="008B4E2A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7735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8292027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CFE7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A600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67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94F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BDF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8A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728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155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21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09AC5" w14:textId="77777777" w:rsidR="008B4E2A" w:rsidRPr="008B6186" w:rsidRDefault="008B4E2A" w:rsidP="008B4E2A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E5D2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39D4952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3305E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3427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18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BA9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3B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FB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EF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B4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EAE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E8957" w14:textId="77777777" w:rsidR="008B4E2A" w:rsidRPr="008B6186" w:rsidRDefault="008B4E2A" w:rsidP="008B4E2A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7BE5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43D523E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2C075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E110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98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EF4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285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43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514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68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04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202C5" w14:textId="77777777" w:rsidR="008B4E2A" w:rsidRPr="008B6186" w:rsidRDefault="008B4E2A" w:rsidP="008B4E2A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1447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F60753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8DE67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8F30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22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D03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220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420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E6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8D6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F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FCED4" w14:textId="77777777" w:rsidR="008B4E2A" w:rsidRPr="008B6186" w:rsidRDefault="008B4E2A" w:rsidP="008B4E2A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E47A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904EB8A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D8FC0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1.3.1.2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0B1C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доступности муниципальных услуг, предоставляемых в электронном виде, без необходимости личного посещения администрации МО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046B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632F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D64E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4B67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947E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7493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1CCE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DA92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услуг, переведённых в электронный вид от общего количества</w:t>
            </w:r>
          </w:p>
          <w:p w14:paraId="039F401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муниципальных услуг, 100 %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9B28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64F2C38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5043EDC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технологий </w:t>
            </w:r>
          </w:p>
        </w:tc>
      </w:tr>
      <w:tr w:rsidR="008B4E2A" w:rsidRPr="008B6186" w14:paraId="6C626CB7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CF296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33C1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4D86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5E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52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280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3E8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9E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41C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9A1D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1AFD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83213CA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1A47D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01A9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E74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1D8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A21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7A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BA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D11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549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F158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8C31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B81112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E0792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5538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C2D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CFA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65E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FF8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735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273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1C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23E5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E416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E62FFEC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B9FC5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D0E8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3B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BB8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1E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CE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CD0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453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D16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06EF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E51C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0130F6B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10462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202F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602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938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A5C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F04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9B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3B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D2F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5EDA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C07C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18915A0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36991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5B68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3C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1E0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32E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EC5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3A3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5EF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595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15A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C15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28FE977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F3C66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1.3.1.3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BB0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Предоставление полной и актуальной информации гражданам и юридическим лицам о предоставляемых муниципальных услугах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7DD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9189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1577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608D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DDCF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21CA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1624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3CEBA" w14:textId="77777777" w:rsidR="008B4E2A" w:rsidRPr="008B6186" w:rsidRDefault="008B4E2A" w:rsidP="008B4E2A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Количество мониторингов функционирования (актуальности) переведенных в электронную форму муниципальных услуг:</w:t>
            </w:r>
          </w:p>
          <w:p w14:paraId="67FE915B" w14:textId="77777777" w:rsidR="008B4E2A" w:rsidRPr="008B6186" w:rsidRDefault="008B4E2A" w:rsidP="008B4E2A">
            <w:pPr>
              <w:widowControl w:val="0"/>
              <w:numPr>
                <w:ilvl w:val="0"/>
                <w:numId w:val="29"/>
              </w:numPr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 2021 году –</w:t>
            </w:r>
          </w:p>
          <w:p w14:paraId="2C1B3D75" w14:textId="77777777" w:rsidR="008B4E2A" w:rsidRPr="008B6186" w:rsidRDefault="008B4E2A" w:rsidP="008B4E2A">
            <w:pPr>
              <w:widowControl w:val="0"/>
              <w:tabs>
                <w:tab w:val="left" w:pos="256"/>
              </w:tabs>
              <w:spacing w:after="0" w:line="240" w:lineRule="auto"/>
              <w:ind w:left="30" w:right="-118" w:firstLine="8"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135 раз; </w:t>
            </w:r>
          </w:p>
          <w:p w14:paraId="2C116C79" w14:textId="77777777" w:rsidR="008B4E2A" w:rsidRPr="008B6186" w:rsidRDefault="008B4E2A" w:rsidP="008B4E2A">
            <w:pPr>
              <w:widowControl w:val="0"/>
              <w:numPr>
                <w:ilvl w:val="0"/>
                <w:numId w:val="29"/>
              </w:numPr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 2022 году –</w:t>
            </w:r>
          </w:p>
          <w:p w14:paraId="337B35ED" w14:textId="77777777" w:rsidR="008B4E2A" w:rsidRPr="008B6186" w:rsidRDefault="008B4E2A" w:rsidP="008B4E2A">
            <w:pPr>
              <w:widowControl w:val="0"/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150 раз;</w:t>
            </w:r>
          </w:p>
          <w:p w14:paraId="18D08204" w14:textId="77777777" w:rsidR="008B4E2A" w:rsidRPr="008B6186" w:rsidRDefault="008B4E2A" w:rsidP="008B4E2A">
            <w:pPr>
              <w:widowControl w:val="0"/>
              <w:numPr>
                <w:ilvl w:val="0"/>
                <w:numId w:val="29"/>
              </w:numPr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 в 2023 году – </w:t>
            </w:r>
          </w:p>
          <w:p w14:paraId="1218A0C8" w14:textId="77777777" w:rsidR="008B4E2A" w:rsidRPr="008B6186" w:rsidRDefault="008B4E2A" w:rsidP="008B4E2A">
            <w:pPr>
              <w:widowControl w:val="0"/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160 раз;</w:t>
            </w:r>
          </w:p>
          <w:p w14:paraId="55DCDD84" w14:textId="77777777" w:rsidR="008B4E2A" w:rsidRPr="008B6186" w:rsidRDefault="008B4E2A" w:rsidP="008B4E2A">
            <w:pPr>
              <w:widowControl w:val="0"/>
              <w:numPr>
                <w:ilvl w:val="0"/>
                <w:numId w:val="29"/>
              </w:numPr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 в 2024 году –</w:t>
            </w:r>
          </w:p>
          <w:p w14:paraId="152AE806" w14:textId="77777777" w:rsidR="008B4E2A" w:rsidRPr="008B6186" w:rsidRDefault="008B4E2A" w:rsidP="008B4E2A">
            <w:pPr>
              <w:widowControl w:val="0"/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 165 раз;</w:t>
            </w:r>
          </w:p>
          <w:p w14:paraId="2A13E434" w14:textId="77777777" w:rsidR="008B4E2A" w:rsidRPr="008B6186" w:rsidRDefault="008B4E2A" w:rsidP="008B4E2A">
            <w:pPr>
              <w:widowControl w:val="0"/>
              <w:numPr>
                <w:ilvl w:val="0"/>
                <w:numId w:val="29"/>
              </w:numPr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 в 2025 году –</w:t>
            </w:r>
          </w:p>
          <w:p w14:paraId="5826774E" w14:textId="77777777" w:rsidR="008B4E2A" w:rsidRPr="008B6186" w:rsidRDefault="008B4E2A" w:rsidP="008B4E2A">
            <w:pPr>
              <w:widowControl w:val="0"/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170 раз; </w:t>
            </w:r>
          </w:p>
          <w:p w14:paraId="56BBD210" w14:textId="77777777" w:rsidR="008B4E2A" w:rsidRPr="008B6186" w:rsidRDefault="008B4E2A" w:rsidP="008B4E2A">
            <w:pPr>
              <w:widowControl w:val="0"/>
              <w:numPr>
                <w:ilvl w:val="0"/>
                <w:numId w:val="29"/>
              </w:numPr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 в 2026 году – </w:t>
            </w:r>
          </w:p>
          <w:p w14:paraId="7E768AC6" w14:textId="77777777" w:rsidR="008B4E2A" w:rsidRPr="008B6186" w:rsidRDefault="008B4E2A" w:rsidP="008B4E2A">
            <w:pPr>
              <w:widowControl w:val="0"/>
              <w:tabs>
                <w:tab w:val="left" w:pos="256"/>
              </w:tabs>
              <w:spacing w:after="0" w:line="240" w:lineRule="auto"/>
              <w:ind w:left="30" w:right="-11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175 раз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6BB6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1140206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6428F6C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технологий </w:t>
            </w:r>
          </w:p>
        </w:tc>
      </w:tr>
      <w:tr w:rsidR="008B4E2A" w:rsidRPr="008B6186" w14:paraId="0B055D29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C4469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9433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565D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59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5B4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625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BD76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47B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87A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6B0B6" w14:textId="77777777" w:rsidR="008B4E2A" w:rsidRPr="008B6186" w:rsidRDefault="008B4E2A" w:rsidP="008B4E2A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621A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107AE13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3936E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BE33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973C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54B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B9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15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5DC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178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2C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6F7A4" w14:textId="77777777" w:rsidR="008B4E2A" w:rsidRPr="008B6186" w:rsidRDefault="008B4E2A" w:rsidP="008B4E2A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6FCA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26A735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DB7BC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EA74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40B8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52B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907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081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DC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234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642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F6A88" w14:textId="77777777" w:rsidR="008B4E2A" w:rsidRPr="008B6186" w:rsidRDefault="008B4E2A" w:rsidP="008B4E2A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6B8C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23E01A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6D4E6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259A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ADF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BDF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A2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9D30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52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37EB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DA4F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BDB6B" w14:textId="77777777" w:rsidR="008B4E2A" w:rsidRPr="008B6186" w:rsidRDefault="008B4E2A" w:rsidP="008B4E2A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D861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4C1D395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394E7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4455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429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A43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275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D9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01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C03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AEC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72BD5" w14:textId="77777777" w:rsidR="008B4E2A" w:rsidRPr="008B6186" w:rsidRDefault="008B4E2A" w:rsidP="008B4E2A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95EA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9C69470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8EE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C1B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74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458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9A1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5219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4D5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EEA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3A8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4FD0" w14:textId="77777777" w:rsidR="008B4E2A" w:rsidRPr="008B6186" w:rsidRDefault="008B4E2A" w:rsidP="008B4E2A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BB1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5F16C003" w14:textId="77777777" w:rsidTr="008B4E2A">
        <w:trPr>
          <w:trHeight w:val="369"/>
        </w:trPr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4CF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94E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Цель: Реализация прав граждан на своевременное получение полной и достоверной информации о деятельности органов местного самоуправления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район.</w:t>
            </w:r>
          </w:p>
          <w:p w14:paraId="7F8A951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Сохранение и расширение информационного пространства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 на территории Краснодарского края и Российской Федерации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8F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205D2DE" w14:textId="77777777" w:rsidTr="008B4E2A">
        <w:trPr>
          <w:trHeight w:val="369"/>
        </w:trPr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27D6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24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E0B6" w14:textId="77777777" w:rsidR="008B4E2A" w:rsidRPr="008B6186" w:rsidRDefault="008B4E2A" w:rsidP="008B4E2A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Задачи: Обеспечение требований законодательства Российской Федерации по своевременному размещению на официальном </w:t>
            </w:r>
            <w:r w:rsidRPr="008B6186">
              <w:rPr>
                <w:rFonts w:ascii="Times New Roman" w:eastAsia="Calibri" w:hAnsi="Times New Roman" w:cs="Times New Roman"/>
              </w:rPr>
              <w:lastRenderedPageBreak/>
              <w:t xml:space="preserve">сайте муниципального образования </w:t>
            </w:r>
            <w:proofErr w:type="spellStart"/>
            <w:r w:rsidRPr="008B6186">
              <w:rPr>
                <w:rFonts w:ascii="Times New Roman" w:eastAsia="Calibri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eastAsia="Calibri" w:hAnsi="Times New Roman" w:cs="Times New Roman"/>
              </w:rPr>
              <w:t xml:space="preserve"> район в сети «Интернет» официальных документов, издаваемых органами местного самоуправления муниципального образования </w:t>
            </w:r>
            <w:proofErr w:type="spellStart"/>
            <w:r w:rsidRPr="008B6186">
              <w:rPr>
                <w:rFonts w:ascii="Times New Roman" w:eastAsia="Calibri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eastAsia="Calibri" w:hAnsi="Times New Roman" w:cs="Times New Roman"/>
              </w:rPr>
              <w:t xml:space="preserve"> район и иной официальной информации.</w:t>
            </w:r>
          </w:p>
          <w:p w14:paraId="7A4660C8" w14:textId="77777777" w:rsidR="008B4E2A" w:rsidRPr="008B6186" w:rsidRDefault="008B4E2A" w:rsidP="008B4E2A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Создание условий для оперативного и эффективного информационного взаимодействия органов местного самоуправления муниципального образования </w:t>
            </w:r>
            <w:proofErr w:type="spellStart"/>
            <w:r w:rsidRPr="008B6186">
              <w:rPr>
                <w:rFonts w:ascii="Times New Roman" w:eastAsia="Calibri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eastAsia="Calibri" w:hAnsi="Times New Roman" w:cs="Times New Roman"/>
              </w:rPr>
              <w:t xml:space="preserve"> район с населением, коммерческими и некоммерческими организациями, изучение общественного мнения о деятельности органов местного самоуправления на основе информационно-телекоммуникационной инфраструктуры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17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487E398" w14:textId="77777777" w:rsidTr="008B4E2A">
        <w:trPr>
          <w:trHeight w:val="312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78ED9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2.1.1</w:t>
            </w:r>
          </w:p>
          <w:p w14:paraId="59B012F1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2D387E8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811BFC0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F5F4E0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0243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мероприятия: 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5E8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CB5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3 147,0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A25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BB2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741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3 147,0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A2C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88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4C25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FF57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7D9DDA77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2F52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3456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9C29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D7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3 130,0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D1D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E6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9F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3 130,0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D8D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2F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9869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E0E0D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0F527E2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30DF4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B13E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7124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42E3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4 000,0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DA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3C65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C55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4 000,0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84F2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08B7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426D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28CE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5B084F6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7BD08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BA1A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5D4B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682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4 098,8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09F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11B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6FE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4 098,8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CE8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0B4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533AE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C8895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6D1FE478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99A1E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A7F6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CB9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4D2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4 679,0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6B9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6AC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5BF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4 679,0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257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E65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20E04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07FB3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40BD149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CC5E7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127E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966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8999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3 500,0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B5C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8C8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5ECD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3 500,0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A6C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323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89511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B7747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25075612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8A5FA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4341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97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4015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22 554,8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D73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0A2F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6C4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22 554,8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4F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3C46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205AC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06D22" w14:textId="77777777" w:rsidR="008B4E2A" w:rsidRPr="008B6186" w:rsidRDefault="008B4E2A" w:rsidP="008B4E2A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948A30E" w14:textId="77777777" w:rsidTr="008B4E2A">
        <w:trPr>
          <w:trHeight w:val="312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DA42B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2.1.1.1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FBED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официальных документов, издаваемых органами местного самоуправления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 на официальном сайте: </w:t>
            </w:r>
            <w:r w:rsidRPr="008B6186">
              <w:rPr>
                <w:rFonts w:ascii="Times New Roman" w:eastAsia="Calibri" w:hAnsi="Times New Roman" w:cs="Times New Roman"/>
              </w:rPr>
              <w:t>https://тимрегион.рф/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1BC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9301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80B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428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CCF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B379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0168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D63A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муниципальных правовых актов и иных официальных документов органов местного самоуправления муниципального образования </w:t>
            </w: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район, размещенных на официальном сайте: https://тимрегион.рф/, не менее </w:t>
            </w:r>
          </w:p>
          <w:p w14:paraId="0CA4EE5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1300 шт.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9207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2C3EE49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Тимашевский</w:t>
            </w:r>
            <w:proofErr w:type="spellEnd"/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  <w:p w14:paraId="03D48EF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</w:t>
            </w:r>
          </w:p>
          <w:p w14:paraId="0C7E256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информационных </w:t>
            </w:r>
          </w:p>
          <w:p w14:paraId="5E6CA6D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технологий</w:t>
            </w:r>
          </w:p>
        </w:tc>
      </w:tr>
      <w:tr w:rsidR="008B4E2A" w:rsidRPr="008B6186" w14:paraId="6480FA1D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3FE9E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BC58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55C2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D200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A0E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C17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2D71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534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F435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DAB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05E5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CAC17C0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80CB1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BBA3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2C61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717F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FE30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584A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E868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F78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6C8C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0CF1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453B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E04DDC5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80828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D8D1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BA6A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D8C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C26F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130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959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E34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3885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3176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5861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1885B8CA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C8CC1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0BF2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ECF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0AA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B9E5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1D0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D8C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183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DF29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040F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8B00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3C6DB1A6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ED25B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8D70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3B6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73F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629B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A1AE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10B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B1FC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02F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DC0F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1001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0006109A" w14:textId="77777777" w:rsidTr="008B4E2A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FCBA" w14:textId="77777777" w:rsidR="008B4E2A" w:rsidRPr="008B6186" w:rsidRDefault="008B4E2A" w:rsidP="008B4E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5A1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B1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ABB2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16B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4A2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9DF4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79A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8C2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069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C45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E2A" w:rsidRPr="008B6186" w14:paraId="4669C419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787C4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2.1.1.2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016F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Изготовление и размещение информационных материалов в печатных изданиях</w:t>
            </w:r>
          </w:p>
          <w:p w14:paraId="59DCC72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D1F6B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2F3B85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AF4530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A21F07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312AC3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E64BF0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A01204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83EED4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1216ED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AA63B3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639C82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611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CBE0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2 600,0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299A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DCC1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CB87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DD37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78B5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AAC5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Количество информационных материалов в печатных изданиях:</w:t>
            </w:r>
          </w:p>
          <w:p w14:paraId="07C2E7AB" w14:textId="77777777" w:rsidR="008B4E2A" w:rsidRPr="008B6186" w:rsidRDefault="008B4E2A" w:rsidP="008B4E2A">
            <w:pPr>
              <w:widowControl w:val="0"/>
              <w:numPr>
                <w:ilvl w:val="0"/>
                <w:numId w:val="31"/>
              </w:numPr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left="-44" w:firstLine="0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в 2021 году- </w:t>
            </w:r>
          </w:p>
          <w:p w14:paraId="5B3E3F0C" w14:textId="77777777" w:rsidR="008B4E2A" w:rsidRPr="008B6186" w:rsidRDefault="008B4E2A" w:rsidP="008B4E2A">
            <w:pPr>
              <w:widowControl w:val="0"/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left="30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не менее  </w:t>
            </w:r>
          </w:p>
          <w:p w14:paraId="7E058479" w14:textId="77777777" w:rsidR="008B4E2A" w:rsidRPr="008B6186" w:rsidRDefault="008B4E2A" w:rsidP="008B4E2A">
            <w:pPr>
              <w:widowControl w:val="0"/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left="30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80,0 тыс. кв. см;</w:t>
            </w:r>
          </w:p>
          <w:p w14:paraId="34B82359" w14:textId="77777777" w:rsidR="008B4E2A" w:rsidRPr="008B6186" w:rsidRDefault="008B4E2A" w:rsidP="008B4E2A">
            <w:pPr>
              <w:pStyle w:val="afa"/>
              <w:widowControl w:val="0"/>
              <w:numPr>
                <w:ilvl w:val="0"/>
                <w:numId w:val="31"/>
              </w:numPr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 2022 году –</w:t>
            </w:r>
            <w:r w:rsidRPr="008B6186">
              <w:rPr>
                <w:rFonts w:ascii="Times New Roman" w:hAnsi="Times New Roman" w:cs="Times New Roman"/>
              </w:rPr>
              <w:t xml:space="preserve">  </w:t>
            </w:r>
            <w:r w:rsidRPr="008B6186">
              <w:rPr>
                <w:rFonts w:ascii="Times New Roman" w:eastAsia="Calibri" w:hAnsi="Times New Roman" w:cs="Times New Roman"/>
              </w:rPr>
              <w:t>не менее                  70,0 тыс. кв. см;</w:t>
            </w:r>
          </w:p>
          <w:p w14:paraId="1730DDE2" w14:textId="77777777" w:rsidR="008B4E2A" w:rsidRPr="008B6186" w:rsidRDefault="008B4E2A" w:rsidP="008B4E2A">
            <w:pPr>
              <w:pStyle w:val="afa"/>
              <w:widowControl w:val="0"/>
              <w:numPr>
                <w:ilvl w:val="0"/>
                <w:numId w:val="31"/>
              </w:numPr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в 2023 году - </w:t>
            </w:r>
          </w:p>
          <w:p w14:paraId="48BCE4B1" w14:textId="77777777" w:rsidR="008B4E2A" w:rsidRPr="008B6186" w:rsidRDefault="008B4E2A" w:rsidP="008B4E2A">
            <w:pPr>
              <w:widowControl w:val="0"/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не менее</w:t>
            </w:r>
          </w:p>
          <w:p w14:paraId="119E3FFB" w14:textId="77777777" w:rsidR="008B4E2A" w:rsidRPr="008B6186" w:rsidRDefault="008B4E2A" w:rsidP="008B4E2A">
            <w:pPr>
              <w:widowControl w:val="0"/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271,0 тыс. кв. см;</w:t>
            </w:r>
          </w:p>
          <w:p w14:paraId="7F094650" w14:textId="77777777" w:rsidR="008B4E2A" w:rsidRPr="008B6186" w:rsidRDefault="008B4E2A" w:rsidP="008B4E2A">
            <w:pPr>
              <w:widowControl w:val="0"/>
              <w:numPr>
                <w:ilvl w:val="0"/>
                <w:numId w:val="31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hanging="44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2024 году – </w:t>
            </w:r>
          </w:p>
          <w:p w14:paraId="21DB6BDE" w14:textId="77777777" w:rsidR="008B4E2A" w:rsidRPr="008B6186" w:rsidRDefault="008B4E2A" w:rsidP="008B4E2A">
            <w:pPr>
              <w:widowControl w:val="0"/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45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не менее </w:t>
            </w:r>
          </w:p>
          <w:p w14:paraId="79C5E069" w14:textId="77777777" w:rsidR="008B4E2A" w:rsidRPr="008B6186" w:rsidRDefault="008B4E2A" w:rsidP="008B4E2A">
            <w:pPr>
              <w:widowControl w:val="0"/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162 тыс. кв. см.;</w:t>
            </w:r>
          </w:p>
          <w:p w14:paraId="373F2843" w14:textId="77777777" w:rsidR="008B4E2A" w:rsidRPr="008B6186" w:rsidRDefault="008B4E2A" w:rsidP="008B4E2A">
            <w:pPr>
              <w:pStyle w:val="afa"/>
              <w:widowControl w:val="0"/>
              <w:numPr>
                <w:ilvl w:val="0"/>
                <w:numId w:val="31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2025 году – не менее 120 тыс. кв. см.;</w:t>
            </w:r>
          </w:p>
          <w:p w14:paraId="0CF85F98" w14:textId="77777777" w:rsidR="008B4E2A" w:rsidRPr="008B6186" w:rsidRDefault="008B4E2A" w:rsidP="008B4E2A">
            <w:pPr>
              <w:pStyle w:val="afa"/>
              <w:widowControl w:val="0"/>
              <w:numPr>
                <w:ilvl w:val="0"/>
                <w:numId w:val="31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30" w:firstLine="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2026 году – </w:t>
            </w:r>
          </w:p>
          <w:p w14:paraId="2F78081C" w14:textId="77777777" w:rsidR="008B4E2A" w:rsidRPr="008B6186" w:rsidRDefault="008B4E2A" w:rsidP="008B4E2A">
            <w:pPr>
              <w:pStyle w:val="afa"/>
              <w:widowControl w:val="0"/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не менее 109 тыс. кв. см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BF55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Муниципальный</w:t>
            </w:r>
          </w:p>
          <w:p w14:paraId="5360A66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заказчик: </w:t>
            </w:r>
          </w:p>
          <w:p w14:paraId="3DDDCC4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</w:t>
            </w:r>
          </w:p>
          <w:p w14:paraId="00F1FB5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8B6186">
              <w:rPr>
                <w:rFonts w:ascii="Times New Roman" w:eastAsia="Calibri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eastAsia="Calibri" w:hAnsi="Times New Roman" w:cs="Times New Roman"/>
              </w:rPr>
              <w:t xml:space="preserve"> район. </w:t>
            </w:r>
          </w:p>
          <w:p w14:paraId="5E42DEC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8B4E2A" w:rsidRPr="008B6186" w14:paraId="6CA0536E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4DAC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A137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A33F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791B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2 880,0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E32A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9552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5A7F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2 880,0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8A77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E1F3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001F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7D55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0B959185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D813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32EA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20A2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B235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3 750,0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7F03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8336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87E5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3 750,0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4730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CB03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06F4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95C4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9939EF5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C559D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D27A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6ED5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1AE0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3 250,0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0F50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43BB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3F48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3 250,0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9EF5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E8FF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6415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5601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25D0CBCE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5DFC3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635F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6E4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10F1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4 230,0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D732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83C3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A228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4 230,0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A8E9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E48D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D739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7472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4D144FF3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75941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7EE0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34D1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187A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B6186">
              <w:rPr>
                <w:rFonts w:ascii="Times New Roman" w:eastAsia="Calibri" w:hAnsi="Times New Roman" w:cs="Times New Roman"/>
                <w:lang w:val="en-US"/>
              </w:rPr>
              <w:t>3 200.0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0E1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0B02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2896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lang w:val="en-US"/>
              </w:rPr>
              <w:t>3 200.0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F22D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78E7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0F2E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2431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65F5C063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BF685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D0C9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96A4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FFD9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19 910,0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F653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BB7F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E552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19 910,0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596E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AFEA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8F5C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8F54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4EB73FB2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286E2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2.1.1.3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D5BA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Изготовление буклетов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D1F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CD91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0958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53DE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4831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5B75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8327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5DF1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Количество изготовленных буклетов,</w:t>
            </w:r>
          </w:p>
          <w:p w14:paraId="3BFC74F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 в 2021-2024 годах – не менее </w:t>
            </w:r>
          </w:p>
          <w:p w14:paraId="5F1FC1A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280 штук; </w:t>
            </w:r>
          </w:p>
          <w:p w14:paraId="60551E0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в 2025 году – </w:t>
            </w:r>
          </w:p>
          <w:p w14:paraId="3C6DBDC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не менее </w:t>
            </w:r>
          </w:p>
          <w:p w14:paraId="5916167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125 штук;</w:t>
            </w:r>
          </w:p>
          <w:p w14:paraId="3F69B72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в 2026 году – </w:t>
            </w:r>
          </w:p>
          <w:p w14:paraId="55A3B1F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не менее </w:t>
            </w:r>
          </w:p>
          <w:p w14:paraId="03EF8BC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150 штук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12CF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8B4E2A" w:rsidRPr="008B6186" w14:paraId="5504E3F2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37770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9F37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E8FD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058E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FB29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343C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C7CD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D2EF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0DB2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4644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89E7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26E9E4A1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9A025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16E2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AB4C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68A3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052E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8CD8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229B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7DBC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729E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F36C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4F1B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02BD63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4C495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68F0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8CB0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228E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72F4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EAEE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9DA5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B364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EB58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71DE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2747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67071B8F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70BE0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F53D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85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4DFB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89A0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A9B4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388E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7A97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BE4E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9937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B076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42FDF987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91871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B523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DAD1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5620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lang w:val="en-US"/>
              </w:rPr>
              <w:t>100</w:t>
            </w:r>
            <w:r w:rsidRPr="008B6186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DB1B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825F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4E55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lang w:val="en-US"/>
              </w:rPr>
              <w:t>100</w:t>
            </w:r>
            <w:r w:rsidRPr="008B6186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3E4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2490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7F7C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907D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89B74FE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A7BA6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64D5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2121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CF67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300,0</w:t>
            </w:r>
          </w:p>
          <w:p w14:paraId="2D98F61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5EB0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581F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7E38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300,0</w:t>
            </w:r>
          </w:p>
          <w:p w14:paraId="67F19DF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615B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B4F5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08CB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3DBF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0CD0D42D" w14:textId="77777777" w:rsidTr="008B4E2A">
        <w:trPr>
          <w:trHeight w:val="36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40652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2.1.1.4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34DA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Изготовление и разме</w:t>
            </w: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щение информационных сюжетов на телевидении, радио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60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28E951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2FA010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C05239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32E90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208C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7C1B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08E5F6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Количество информационных </w:t>
            </w:r>
            <w:r w:rsidRPr="008B6186">
              <w:rPr>
                <w:rFonts w:ascii="Times New Roman" w:eastAsia="Calibri" w:hAnsi="Times New Roman" w:cs="Times New Roman"/>
              </w:rPr>
              <w:lastRenderedPageBreak/>
              <w:t>сюжетов на телевидении,</w:t>
            </w:r>
          </w:p>
          <w:p w14:paraId="50EE733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 в 2021 – 2026 годах – 0 секунд.</w:t>
            </w:r>
          </w:p>
          <w:p w14:paraId="66C7EB4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E9A409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Количество информационных сюжетов на радио: в 2021 – 2026 годах – </w:t>
            </w:r>
          </w:p>
          <w:p w14:paraId="1EAC980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 секунд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E502C3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lastRenderedPageBreak/>
              <w:t xml:space="preserve">Муниципальный заказчик: </w:t>
            </w:r>
            <w:r w:rsidRPr="008B6186">
              <w:rPr>
                <w:rFonts w:ascii="Times New Roman" w:eastAsia="Calibri" w:hAnsi="Times New Roman" w:cs="Times New Roman"/>
              </w:rPr>
              <w:lastRenderedPageBreak/>
              <w:t xml:space="preserve">администрация муниципального образования </w:t>
            </w:r>
          </w:p>
          <w:p w14:paraId="44BD094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8B6186">
              <w:rPr>
                <w:rFonts w:ascii="Times New Roman" w:eastAsia="Calibri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eastAsia="Calibri" w:hAnsi="Times New Roman" w:cs="Times New Roman"/>
              </w:rPr>
              <w:t xml:space="preserve"> район.</w:t>
            </w:r>
          </w:p>
          <w:p w14:paraId="2318E33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8B4E2A" w:rsidRPr="008B6186" w14:paraId="4EA22B9F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8821D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45C1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EAC9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C10C1F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9EE5D7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884DA0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BAC132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8BC1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51CF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33522A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87FEC8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453ABDF0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05A2A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FCA3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D41F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9BF7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2D3F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A199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3DF6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DC1A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BEA80E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E5FECF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112B1C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08643760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58530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3886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4F54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30D4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1E84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923E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2C6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2AD8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C47C6D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8A42C2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D3EAC4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4EAAC8EA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D22F6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2FCF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2D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8820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062E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E885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13E5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11CB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417908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70FF15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9AA8B3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9013676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AAB5A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C563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4508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1142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9A8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BA4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21F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05121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92BEC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0AE101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0AC31D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60F0CDE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48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32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2933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72F3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A9F8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DC6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43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B4CFC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3477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29F2C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53A5D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05A4DE57" w14:textId="77777777" w:rsidTr="008B4E2A">
        <w:trPr>
          <w:trHeight w:val="36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649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2.1.1.5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84D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Изготовление и размещение информаций в сети Интернет, в том числе на официальном сайте муниципального образования </w:t>
            </w:r>
            <w:proofErr w:type="spellStart"/>
            <w:r w:rsidRPr="008B6186">
              <w:rPr>
                <w:rFonts w:ascii="Times New Roman" w:eastAsia="Calibri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eastAsia="Calibri" w:hAnsi="Times New Roman" w:cs="Times New Roman"/>
              </w:rPr>
              <w:t xml:space="preserve"> район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3A1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038C9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334C5C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A94767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C91101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314E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6A88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3A7B" w14:textId="77777777" w:rsidR="008B4E2A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Количество информаций,</w:t>
            </w:r>
            <w:r>
              <w:rPr>
                <w:rFonts w:ascii="Times New Roman" w:eastAsia="Calibri" w:hAnsi="Times New Roman" w:cs="Times New Roman"/>
              </w:rPr>
              <w:t xml:space="preserve"> размещенных в сети «Интернет»:</w:t>
            </w:r>
          </w:p>
          <w:p w14:paraId="6ABC48B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95650">
              <w:rPr>
                <w:rFonts w:ascii="Times New Roman" w:eastAsia="Calibri" w:hAnsi="Times New Roman" w:cs="Times New Roman"/>
              </w:rPr>
              <w:t>в 2021 – 2026 годах</w:t>
            </w:r>
          </w:p>
          <w:p w14:paraId="543D772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не менее </w:t>
            </w:r>
          </w:p>
          <w:p w14:paraId="55101C1B" w14:textId="77777777" w:rsidR="008B4E2A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900 шт.,</w:t>
            </w:r>
          </w:p>
          <w:p w14:paraId="66131FF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ежегодно</w:t>
            </w:r>
          </w:p>
          <w:p w14:paraId="06BDE64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E37F75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Количество информаций, размещенных на официальном сайте https://тимрегион.рф/: не менее </w:t>
            </w:r>
          </w:p>
          <w:p w14:paraId="04181A9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1350 шт.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0B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Муниципальный заказчик: администрация муниципального образования </w:t>
            </w:r>
          </w:p>
          <w:p w14:paraId="07191ED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8B6186">
              <w:rPr>
                <w:rFonts w:ascii="Times New Roman" w:eastAsia="Calibri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eastAsia="Calibri" w:hAnsi="Times New Roman" w:cs="Times New Roman"/>
              </w:rPr>
              <w:t xml:space="preserve"> район.</w:t>
            </w:r>
          </w:p>
          <w:p w14:paraId="69BFFEF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8B4E2A" w:rsidRPr="008B6186" w14:paraId="27300763" w14:textId="77777777" w:rsidTr="008B4E2A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136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118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5821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2CBDF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B7F9D9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9CE92C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E2017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DE60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F5BB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363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EC0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54F7379" w14:textId="77777777" w:rsidTr="008B4E2A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2D04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DA4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AB2E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D6C0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7464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F738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FA6D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01A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97F30B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477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1EF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260E3FCE" w14:textId="77777777" w:rsidTr="008B4E2A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B41C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772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E087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801D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B86E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3E23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9C6E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FD37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D81919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419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3C9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A6BA50E" w14:textId="77777777" w:rsidTr="008B4E2A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7850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4A8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45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C8E4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AEBC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C46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2631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0EBC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6E243D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E72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AC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6EDF9FF" w14:textId="77777777" w:rsidTr="008B4E2A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A3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1E9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A39C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284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692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FF78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8E75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B0C06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D17B7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F5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F2B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1EDC8DE0" w14:textId="77777777" w:rsidTr="008B4E2A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893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248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B1A3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8D11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1 200,0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6DC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305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198C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1 200,0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4DF67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F4D83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B86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7D2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70DF7F06" w14:textId="77777777" w:rsidTr="008B4E2A">
        <w:trPr>
          <w:trHeight w:val="36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B8725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2.1.1.6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C55D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Организация и проведение «прямых линий», пресс-конференций с участием органов местного самоуправления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997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DA0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56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069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6D0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4B38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7242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36A5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Количество организованных </w:t>
            </w:r>
          </w:p>
          <w:p w14:paraId="11C2D0C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и проведенных «прямых линий», пресс-конференций </w:t>
            </w:r>
          </w:p>
          <w:p w14:paraId="79D098A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lastRenderedPageBreak/>
              <w:t>с участием органов местного самоуправления:</w:t>
            </w:r>
          </w:p>
          <w:p w14:paraId="527DB64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25 штук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7B49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Муниципальный </w:t>
            </w:r>
            <w:r w:rsidRPr="008B6186">
              <w:rPr>
                <w:rFonts w:ascii="Times New Roman" w:eastAsia="Calibri" w:hAnsi="Times New Roman" w:cs="Times New Roman"/>
              </w:rPr>
              <w:t xml:space="preserve">заказчик: </w:t>
            </w:r>
          </w:p>
          <w:p w14:paraId="7768C28C" w14:textId="77777777" w:rsidR="008B4E2A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администрация муниципаль</w:t>
            </w:r>
            <w:r w:rsidRPr="008B6186">
              <w:rPr>
                <w:rFonts w:ascii="Times New Roman" w:eastAsia="Calibri" w:hAnsi="Times New Roman" w:cs="Times New Roman"/>
              </w:rPr>
              <w:t xml:space="preserve">ного </w:t>
            </w:r>
          </w:p>
          <w:p w14:paraId="08FC7B0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образо</w:t>
            </w:r>
            <w:r w:rsidRPr="008B6186">
              <w:rPr>
                <w:rFonts w:ascii="Times New Roman" w:eastAsia="Calibri" w:hAnsi="Times New Roman" w:cs="Times New Roman"/>
              </w:rPr>
              <w:t xml:space="preserve">вания </w:t>
            </w:r>
          </w:p>
          <w:p w14:paraId="5909AE3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B6186">
              <w:rPr>
                <w:rFonts w:ascii="Times New Roman" w:eastAsia="Calibri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eastAsia="Calibri" w:hAnsi="Times New Roman" w:cs="Times New Roman"/>
              </w:rPr>
              <w:t xml:space="preserve"> </w:t>
            </w:r>
            <w:r w:rsidRPr="008B6186">
              <w:rPr>
                <w:rFonts w:ascii="Times New Roman" w:eastAsia="Calibri" w:hAnsi="Times New Roman" w:cs="Times New Roman"/>
              </w:rPr>
              <w:lastRenderedPageBreak/>
              <w:t>район.</w:t>
            </w:r>
          </w:p>
          <w:p w14:paraId="636D3D8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8B4E2A" w:rsidRPr="008B6186" w14:paraId="044AD906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8EE7C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1D4B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C61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081B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D605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4A93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B854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4014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0F12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05D8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FECC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0A14557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46909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E5E6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870F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325D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E4E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100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6AB8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FE9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5B8F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5059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3438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7CAE1A7C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DEB2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31B2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459F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B38B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A6C0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E922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9743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CA64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4613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1556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5A6D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03BF4A92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AF079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81B4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F3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8C4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49C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C2B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DBB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9EC2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47B3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B77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4189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28F34A67" w14:textId="77777777" w:rsidTr="008B4E2A">
        <w:trPr>
          <w:trHeight w:val="363"/>
        </w:trPr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5C9C78FC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79DA535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CB4E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3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AF6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10E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0B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27B4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13C7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9BF5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DDD6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6382C7E5" w14:textId="77777777" w:rsidTr="008B4E2A">
        <w:trPr>
          <w:trHeight w:val="798"/>
        </w:trPr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1BAD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F8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8347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79B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30D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1C9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C19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297D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6F2F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810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5DA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CE0E8C0" w14:textId="77777777" w:rsidTr="008B4E2A">
        <w:trPr>
          <w:trHeight w:val="363"/>
        </w:trPr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3B974D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2.1.1.7</w:t>
            </w:r>
          </w:p>
        </w:tc>
        <w:tc>
          <w:tcPr>
            <w:tcW w:w="23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28292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Приобретение  оборудования для фото и видеосъемки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C89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3C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B1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24D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539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DE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4DB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CA59A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Количество приобретаемого оборудования </w:t>
            </w:r>
          </w:p>
          <w:p w14:paraId="52DEAAD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для фото </w:t>
            </w:r>
          </w:p>
          <w:p w14:paraId="434D036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и видеосъемки: в 2024 году – </w:t>
            </w:r>
          </w:p>
          <w:p w14:paraId="7C874AB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25 ед., в том числе: карта памяти – 3 шт., </w:t>
            </w:r>
          </w:p>
          <w:p w14:paraId="6D4A74A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микрофон – </w:t>
            </w:r>
          </w:p>
          <w:p w14:paraId="5C6ABFD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2 шт., фотоаппарат – </w:t>
            </w:r>
          </w:p>
          <w:p w14:paraId="064DFDA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 шт., объектив на фотоаппарат – 1 шт</w:t>
            </w:r>
            <w:r>
              <w:rPr>
                <w:rFonts w:ascii="Times New Roman" w:eastAsia="Calibri" w:hAnsi="Times New Roman" w:cs="Times New Roman"/>
              </w:rPr>
              <w:t xml:space="preserve">., электронный стабилизатор для </w:t>
            </w:r>
            <w:r w:rsidRPr="008B6186">
              <w:rPr>
                <w:rFonts w:ascii="Times New Roman" w:eastAsia="Calibri" w:hAnsi="Times New Roman" w:cs="Times New Roman"/>
              </w:rPr>
              <w:t>фотоаппарата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B6186">
              <w:rPr>
                <w:rFonts w:ascii="Times New Roman" w:eastAsia="Calibri" w:hAnsi="Times New Roman" w:cs="Times New Roman"/>
              </w:rPr>
              <w:t xml:space="preserve">– </w:t>
            </w:r>
          </w:p>
          <w:p w14:paraId="7909077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1 шт., зарядное устройство для фотоаппарата – </w:t>
            </w:r>
          </w:p>
          <w:p w14:paraId="6A7086F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1 шт., аккумулятор для фотоаппарата – </w:t>
            </w:r>
          </w:p>
          <w:p w14:paraId="79F5D19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2 шт., комплект для цифровой камеры (клетка, ручка и фиксатор кабеля) – 1 шт., штатив для фотоаппарата </w:t>
            </w:r>
          </w:p>
          <w:p w14:paraId="6676B2B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с держателем телефона </w:t>
            </w:r>
          </w:p>
          <w:p w14:paraId="72B247E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lastRenderedPageBreak/>
              <w:t xml:space="preserve">и пультом – </w:t>
            </w:r>
          </w:p>
          <w:p w14:paraId="3C7C6E3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2 шт., </w:t>
            </w:r>
          </w:p>
          <w:p w14:paraId="0C9BED3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радиосистема –</w:t>
            </w:r>
          </w:p>
          <w:p w14:paraId="54E7752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 3 шт.; </w:t>
            </w:r>
            <w:proofErr w:type="spellStart"/>
            <w:r w:rsidRPr="008B6186">
              <w:rPr>
                <w:rFonts w:ascii="Times New Roman" w:eastAsia="Calibri" w:hAnsi="Times New Roman" w:cs="Times New Roman"/>
              </w:rPr>
              <w:t>экшн</w:t>
            </w:r>
            <w:proofErr w:type="spellEnd"/>
            <w:r w:rsidRPr="008B6186">
              <w:rPr>
                <w:rFonts w:ascii="Times New Roman" w:eastAsia="Calibri" w:hAnsi="Times New Roman" w:cs="Times New Roman"/>
              </w:rPr>
              <w:t xml:space="preserve">-камера – 1 шт.; стабилизатор для телефона – </w:t>
            </w:r>
          </w:p>
          <w:p w14:paraId="4E851DE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шт.; </w:t>
            </w:r>
            <w:r w:rsidRPr="008B6186">
              <w:rPr>
                <w:rFonts w:ascii="Times New Roman" w:eastAsia="Calibri" w:hAnsi="Times New Roman" w:cs="Times New Roman"/>
              </w:rPr>
              <w:t>светофильтр на фотоаппарат –</w:t>
            </w:r>
          </w:p>
          <w:p w14:paraId="63D9C3A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 2 шт.;</w:t>
            </w:r>
            <w:r w:rsidRPr="008B6186">
              <w:rPr>
                <w:rFonts w:ascii="Times New Roman" w:hAnsi="Times New Roman" w:cs="Times New Roman"/>
              </w:rPr>
              <w:t xml:space="preserve"> </w:t>
            </w:r>
            <w:r w:rsidRPr="008B6186">
              <w:rPr>
                <w:rFonts w:ascii="Times New Roman" w:eastAsia="Calibri" w:hAnsi="Times New Roman" w:cs="Times New Roman"/>
              </w:rPr>
              <w:t xml:space="preserve">сумка для фотоаппарата – </w:t>
            </w:r>
          </w:p>
          <w:p w14:paraId="343373C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1 шт.; </w:t>
            </w:r>
            <w:proofErr w:type="spellStart"/>
            <w:proofErr w:type="gramStart"/>
            <w:r w:rsidRPr="008B6186">
              <w:rPr>
                <w:rFonts w:ascii="Times New Roman" w:eastAsia="Calibri" w:hAnsi="Times New Roman" w:cs="Times New Roman"/>
              </w:rPr>
              <w:t>профессио-нальный</w:t>
            </w:r>
            <w:proofErr w:type="spellEnd"/>
            <w:proofErr w:type="gramEnd"/>
            <w:r w:rsidRPr="008B6186">
              <w:rPr>
                <w:rFonts w:ascii="Times New Roman" w:eastAsia="Calibri" w:hAnsi="Times New Roman" w:cs="Times New Roman"/>
              </w:rPr>
              <w:t xml:space="preserve"> видео штатив – 1шт.; внешний жёсткий диск – </w:t>
            </w:r>
          </w:p>
          <w:p w14:paraId="34ED3CC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8B6186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  <w:proofErr w:type="spellStart"/>
            <w:r w:rsidRPr="008B6186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.; </w:t>
            </w:r>
            <w:r w:rsidRPr="008B6186">
              <w:rPr>
                <w:rFonts w:ascii="Times New Roman" w:eastAsia="Calibri" w:hAnsi="Times New Roman" w:cs="Times New Roman"/>
              </w:rPr>
              <w:t>в</w:t>
            </w:r>
            <w:r w:rsidRPr="008B6186">
              <w:rPr>
                <w:rFonts w:ascii="Times New Roman" w:eastAsia="Calibri" w:hAnsi="Times New Roman" w:cs="Times New Roman"/>
                <w:lang w:val="en-US"/>
              </w:rPr>
              <w:t xml:space="preserve"> 2025 </w:t>
            </w:r>
            <w:r w:rsidRPr="008B6186">
              <w:rPr>
                <w:rFonts w:ascii="Times New Roman" w:eastAsia="Calibri" w:hAnsi="Times New Roman" w:cs="Times New Roman"/>
              </w:rPr>
              <w:t>году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–</w:t>
            </w:r>
            <w:r w:rsidRPr="00D82728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8B6186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  <w:proofErr w:type="spellStart"/>
            <w:r w:rsidRPr="008B6186">
              <w:rPr>
                <w:rFonts w:ascii="Times New Roman" w:eastAsia="Calibri" w:hAnsi="Times New Roman" w:cs="Times New Roman"/>
              </w:rPr>
              <w:t>ед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>.</w:t>
            </w:r>
            <w:r w:rsidRPr="008B6186">
              <w:rPr>
                <w:rFonts w:ascii="Times New Roman" w:eastAsia="Calibri" w:hAnsi="Times New Roman" w:cs="Times New Roman"/>
                <w:lang w:val="en-US"/>
              </w:rPr>
              <w:t xml:space="preserve"> (</w:t>
            </w:r>
            <w:proofErr w:type="spellStart"/>
            <w:r w:rsidRPr="008B6186">
              <w:rPr>
                <w:rFonts w:ascii="Times New Roman" w:eastAsia="Calibri" w:hAnsi="Times New Roman" w:cs="Times New Roman"/>
              </w:rPr>
              <w:t>квадрокоптер</w:t>
            </w:r>
            <w:proofErr w:type="spellEnd"/>
            <w:r w:rsidRPr="008B6186">
              <w:rPr>
                <w:rFonts w:ascii="Times New Roman" w:eastAsia="Calibri" w:hAnsi="Times New Roman" w:cs="Times New Roman"/>
                <w:lang w:val="en-US"/>
              </w:rPr>
              <w:t xml:space="preserve"> DJI Air 3S Fly More Combo </w:t>
            </w:r>
          </w:p>
          <w:p w14:paraId="0C42AEC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8B6186">
              <w:rPr>
                <w:rFonts w:ascii="Times New Roman" w:eastAsia="Calibri" w:hAnsi="Times New Roman" w:cs="Times New Roman"/>
                <w:lang w:val="en-US"/>
              </w:rPr>
              <w:t xml:space="preserve">c </w:t>
            </w:r>
            <w:r w:rsidRPr="008B6186">
              <w:rPr>
                <w:rFonts w:ascii="Times New Roman" w:eastAsia="Calibri" w:hAnsi="Times New Roman" w:cs="Times New Roman"/>
              </w:rPr>
              <w:t>пультом</w:t>
            </w:r>
            <w:r w:rsidRPr="008B6186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  <w:p w14:paraId="753829D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8B6186">
              <w:rPr>
                <w:rFonts w:ascii="Times New Roman" w:eastAsia="Calibri" w:hAnsi="Times New Roman" w:cs="Times New Roman"/>
                <w:lang w:val="en-US"/>
              </w:rPr>
              <w:t>DJI RC 2)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9E84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lastRenderedPageBreak/>
              <w:t xml:space="preserve">Муниципальный заказчик: </w:t>
            </w:r>
          </w:p>
          <w:p w14:paraId="3F400D0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администрация муниципального </w:t>
            </w:r>
          </w:p>
          <w:p w14:paraId="173FE82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образования </w:t>
            </w:r>
          </w:p>
          <w:p w14:paraId="09BB207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B6186">
              <w:rPr>
                <w:rFonts w:ascii="Times New Roman" w:eastAsia="Calibri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eastAsia="Calibri" w:hAnsi="Times New Roman" w:cs="Times New Roman"/>
              </w:rPr>
              <w:t xml:space="preserve"> район.</w:t>
            </w:r>
          </w:p>
          <w:p w14:paraId="6AD9B42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8B4E2A" w:rsidRPr="008B6186" w14:paraId="4D84A22B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DEA97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D585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3690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41A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8B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B40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C2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AB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BA4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F1B6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BFD6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13722A1C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E3857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450F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2511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D9D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12A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31F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B6A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3FE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DBE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8111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4C04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2315EED2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62960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DFA0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CBFB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68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D0B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94B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AC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050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099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D4E6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5A4F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FF0EF04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7C189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8770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A56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5A6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F02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77C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55E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5E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AF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B5AF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D1AF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261A818F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E5282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007D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988F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441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001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B62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EB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481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EAC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6C71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17B0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4DDF823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90AB6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CD80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99F86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F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797,8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D93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689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8A3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797,8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B76B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6F5D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145D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2218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5DED830D" w14:textId="77777777" w:rsidTr="008B4E2A">
        <w:trPr>
          <w:trHeight w:val="36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52F5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2.1.2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B5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Основное мероприятие: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BE41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1B2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EB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0D7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5FC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53A9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4A32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38D7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6216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232F394A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980D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14A6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0C44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CA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C24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BD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655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9DF4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849E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77D3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C0C4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7753B5ED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58247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3D90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A99D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D04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1C3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9E8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7E5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73B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EE94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89B5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C422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138B56D9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72F6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3127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8E720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ACC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6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2FF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729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F225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E1C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78E4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9151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5BA87532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F727C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7ECF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AAB7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48C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C66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BE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7E1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7CFF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CC2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218C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B36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B68D611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4E5E3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436C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6D0DB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237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92F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AD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23E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341,1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5784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37B4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D43F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40C4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6C6F9E35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9D3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0B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C86E3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742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1 641,1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C7A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6C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D40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1 641,1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FA0D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9E85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219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D4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146006AB" w14:textId="77777777" w:rsidTr="008B4E2A">
        <w:trPr>
          <w:trHeight w:val="363"/>
        </w:trPr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154EE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2.1.2.1.</w:t>
            </w:r>
          </w:p>
        </w:tc>
        <w:tc>
          <w:tcPr>
            <w:tcW w:w="23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8143F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Информирование населения о социально-экономическом и культурном развитии муниципального образования с использованием печатных средств массовой информации, телевидения, радио,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511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0BA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306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C43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BDD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3842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0AC5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209B51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Количество </w:t>
            </w:r>
          </w:p>
          <w:p w14:paraId="5AF322C1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информационных видеоматериалов:</w:t>
            </w:r>
          </w:p>
          <w:p w14:paraId="3C892606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в 2023 году – </w:t>
            </w:r>
          </w:p>
          <w:p w14:paraId="7484864C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2 шт.; </w:t>
            </w:r>
          </w:p>
          <w:p w14:paraId="1B2114D0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2024 -2026 годах</w:t>
            </w:r>
          </w:p>
          <w:p w14:paraId="5F282522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– 0 шт.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2584B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8B4E2A" w:rsidRPr="008B6186" w14:paraId="1294D5B5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C8079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97E3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B0EA5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88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D1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00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BDD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9E41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0E6A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E794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E767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0E33658D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745FC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4CE7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1265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78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7C3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E4A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DF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F04E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CE3C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AD71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A044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633E346D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B7D74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8C3E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12D72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39D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01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DA0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5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5BFB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8078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677A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9FE5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692268B0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E32F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6AAE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7A3C7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24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2B4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EF0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D97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5FEE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17E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C814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927A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4C466412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70512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A7B4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8104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856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D76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3E1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EB7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1745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949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C7FC4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E36B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6227F9DF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2F6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9AD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2EAEB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17C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86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BB9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E80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D14C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3936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A05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11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74B108A6" w14:textId="77777777" w:rsidTr="008B4E2A">
        <w:trPr>
          <w:trHeight w:val="363"/>
        </w:trPr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A9D1E7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2.1.2.2.</w:t>
            </w:r>
          </w:p>
        </w:tc>
        <w:tc>
          <w:tcPr>
            <w:tcW w:w="23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E6685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Изготовление и размещение листовок, баннеров и иного иллюстрированного материала, направленного на развитие, совершенствования и укрепление системы повышения мотивации граждан к военной службе по контракту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E31F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BDF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CD2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0C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01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69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BBA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D0E8BB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Количество изготовленных и размещенных информационных листовок: </w:t>
            </w:r>
          </w:p>
          <w:p w14:paraId="167D0E3A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 2024 году -</w:t>
            </w:r>
          </w:p>
          <w:p w14:paraId="569774B3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30 000 шт., </w:t>
            </w:r>
          </w:p>
          <w:p w14:paraId="0B64E89F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 2025 году –</w:t>
            </w:r>
          </w:p>
          <w:p w14:paraId="393CDD53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50 000 шт.</w:t>
            </w:r>
          </w:p>
          <w:p w14:paraId="6F039084" w14:textId="77777777" w:rsidR="008B4E2A" w:rsidRPr="008B6186" w:rsidRDefault="008B4E2A" w:rsidP="008B4E2A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Объем изготовленных и размещенных информационных баннеров:</w:t>
            </w:r>
          </w:p>
          <w:p w14:paraId="76CC103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 2024 году – не менее 300 кв. м., в 2025 году – не менее 250 кв. м., в 2026 году – не менее 125 кв. м.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96D5FD" w14:textId="77777777" w:rsidR="008B4E2A" w:rsidRPr="008B6186" w:rsidRDefault="008B4E2A" w:rsidP="008B4E2A">
            <w:pPr>
              <w:widowControl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14:paraId="6E9C13D0" w14:textId="77777777" w:rsidR="008B4E2A" w:rsidRPr="008B6186" w:rsidRDefault="008B4E2A" w:rsidP="008B4E2A">
            <w:pPr>
              <w:widowControl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отдел ГО и ЧС, вопросам казачества</w:t>
            </w:r>
          </w:p>
        </w:tc>
      </w:tr>
      <w:tr w:rsidR="008B4E2A" w:rsidRPr="008B6186" w14:paraId="2C35EC98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5AC55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1259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C4DE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3CB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C4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FE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5C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834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76D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9D2F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FA0B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602F42B7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241B6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FA95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FB68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6AE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3F4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BB0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56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E3B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4EA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9237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2CBB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25E5C458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F48A4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26D1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0811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53B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31A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B6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AB4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CC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E2EC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B586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ADA4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01E22A8B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A2DEB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09B49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236BB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7D7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671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D3C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1FA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9D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C1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5301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3A4B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7A736015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6BCEF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AFDA2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1146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AA7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FC3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10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BCF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97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09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52FE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C91D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4E230A84" w14:textId="77777777" w:rsidTr="008B4E2A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F50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794D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E65A1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F1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937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0A5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5CA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1 000,0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E7E7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578D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88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760A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0649BEE7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73C3A" w14:textId="77777777" w:rsidR="008B4E2A" w:rsidRPr="008B6186" w:rsidRDefault="008B4E2A" w:rsidP="008B4E2A">
            <w:pPr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hAnsi="Times New Roman" w:cs="Times New Roman"/>
              </w:rPr>
            </w:pPr>
            <w:r w:rsidRPr="008B6186">
              <w:rPr>
                <w:rFonts w:ascii="Times New Roman" w:hAnsi="Times New Roman" w:cs="Times New Roman"/>
              </w:rPr>
              <w:t>2.1.2.3.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E417A" w14:textId="77777777" w:rsidR="008B4E2A" w:rsidRPr="00A75132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B6186">
              <w:rPr>
                <w:rFonts w:ascii="Times New Roman" w:hAnsi="Times New Roman" w:cs="Times New Roman"/>
              </w:rPr>
              <w:t xml:space="preserve">Осуществление мониторинга основных направлений развития экономики муниципального образования </w:t>
            </w:r>
            <w:proofErr w:type="spellStart"/>
            <w:r w:rsidRPr="008B6186">
              <w:rPr>
                <w:rFonts w:ascii="Times New Roman" w:hAnsi="Times New Roman" w:cs="Times New Roman"/>
              </w:rPr>
              <w:lastRenderedPageBreak/>
              <w:t>Тимашевский</w:t>
            </w:r>
            <w:proofErr w:type="spellEnd"/>
            <w:r w:rsidRPr="008B6186">
              <w:rPr>
                <w:rFonts w:ascii="Times New Roman" w:hAnsi="Times New Roman" w:cs="Times New Roman"/>
              </w:rPr>
              <w:t xml:space="preserve"> муниципальный район Краснодарского края в отраслевом разрезе на основании предоставляемой </w:t>
            </w:r>
            <w:r w:rsidRPr="008B6186">
              <w:rPr>
                <w:rFonts w:ascii="Times New Roman" w:hAnsi="Times New Roman" w:cs="Times New Roman"/>
                <w:bCs/>
              </w:rPr>
              <w:t>Управлением Федеральной службы государственной статистики по Краснодарскому краю и Республике Адыгея дополнительной информации в рамках заключенного контракта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2DF4F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lastRenderedPageBreak/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21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5C2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666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77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28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58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C4AC7" w14:textId="77777777" w:rsidR="008B4E2A" w:rsidRDefault="008B4E2A" w:rsidP="008B4E2A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Количество проведенных мониторингов социально-экономического развития </w:t>
            </w:r>
            <w:r w:rsidRPr="008B6186">
              <w:rPr>
                <w:rFonts w:ascii="Times New Roman" w:hAnsi="Times New Roman" w:cs="Times New Roman"/>
              </w:rPr>
              <w:lastRenderedPageBreak/>
              <w:t xml:space="preserve">муниципального образования </w:t>
            </w:r>
            <w:proofErr w:type="spellStart"/>
            <w:r w:rsidRPr="008B6186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hAnsi="Times New Roman" w:cs="Times New Roman"/>
              </w:rPr>
              <w:t xml:space="preserve"> муниципальный район Краснодарского края</w:t>
            </w:r>
            <w:r w:rsidRPr="008B618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–</w:t>
            </w:r>
            <w:r w:rsidRPr="008B6186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50DAC7A" w14:textId="77777777" w:rsidR="008B4E2A" w:rsidRDefault="008B4E2A" w:rsidP="008B4E2A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 xml:space="preserve">12 информаций </w:t>
            </w:r>
          </w:p>
          <w:p w14:paraId="089EABA6" w14:textId="77777777" w:rsidR="008B4E2A" w:rsidRPr="008B6186" w:rsidRDefault="008B4E2A" w:rsidP="008B4E2A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2026 году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54A" w14:textId="77777777" w:rsidR="008B4E2A" w:rsidRPr="008B6186" w:rsidRDefault="008B4E2A" w:rsidP="008B4E2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lastRenderedPageBreak/>
              <w:t>Исполнитель:</w:t>
            </w:r>
          </w:p>
          <w:p w14:paraId="0C3C7463" w14:textId="77777777" w:rsidR="008B4E2A" w:rsidRPr="008B6186" w:rsidRDefault="008B4E2A" w:rsidP="008B4E2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отдел экономики и прогнозирования адми</w:t>
            </w:r>
            <w:r w:rsidRPr="008B6186">
              <w:rPr>
                <w:rFonts w:ascii="Times New Roman" w:eastAsia="Calibri" w:hAnsi="Times New Roman" w:cs="Times New Roman"/>
              </w:rPr>
              <w:lastRenderedPageBreak/>
              <w:t xml:space="preserve">нистрации </w:t>
            </w:r>
            <w:r w:rsidRPr="008B6186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proofErr w:type="spellStart"/>
            <w:r w:rsidRPr="008B6186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8B6186">
              <w:rPr>
                <w:rFonts w:ascii="Times New Roman" w:hAnsi="Times New Roman" w:cs="Times New Roman"/>
              </w:rPr>
              <w:t xml:space="preserve"> муниципальный район Краснодарского края</w:t>
            </w:r>
          </w:p>
        </w:tc>
      </w:tr>
      <w:tr w:rsidR="008B4E2A" w:rsidRPr="008B6186" w14:paraId="49D52DDF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D5B97" w14:textId="77777777" w:rsidR="008B4E2A" w:rsidRPr="008B6186" w:rsidRDefault="008B4E2A" w:rsidP="008B4E2A">
            <w:pPr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F881F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5E60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63E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67D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AC5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89A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147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7D3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28AFC" w14:textId="77777777" w:rsidR="008B4E2A" w:rsidRPr="008B6186" w:rsidRDefault="008B4E2A" w:rsidP="008B4E2A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ABD84" w14:textId="77777777" w:rsidR="008B4E2A" w:rsidRPr="008B6186" w:rsidRDefault="008B4E2A" w:rsidP="008B4E2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7C9CD811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D9157" w14:textId="77777777" w:rsidR="008B4E2A" w:rsidRPr="008B6186" w:rsidRDefault="008B4E2A" w:rsidP="008B4E2A">
            <w:pPr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D7B77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65B4D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4F0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650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8A7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43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D43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209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856E9" w14:textId="77777777" w:rsidR="008B4E2A" w:rsidRPr="008B6186" w:rsidRDefault="008B4E2A" w:rsidP="008B4E2A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AE26A" w14:textId="77777777" w:rsidR="008B4E2A" w:rsidRPr="008B6186" w:rsidRDefault="008B4E2A" w:rsidP="008B4E2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35712655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A0308" w14:textId="77777777" w:rsidR="008B4E2A" w:rsidRPr="008B6186" w:rsidRDefault="008B4E2A" w:rsidP="008B4E2A">
            <w:pPr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3115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7DF" w14:textId="77777777" w:rsidR="008B4E2A" w:rsidRPr="008B6186" w:rsidRDefault="008B4E2A" w:rsidP="008B4E2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DFBC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1487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41BB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6FBC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601B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B95B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5D830" w14:textId="77777777" w:rsidR="008B4E2A" w:rsidRPr="008B6186" w:rsidRDefault="008B4E2A" w:rsidP="008B4E2A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3744A" w14:textId="77777777" w:rsidR="008B4E2A" w:rsidRPr="008B6186" w:rsidRDefault="008B4E2A" w:rsidP="008B4E2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5432EB25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8507D" w14:textId="77777777" w:rsidR="008B4E2A" w:rsidRPr="008B6186" w:rsidRDefault="008B4E2A" w:rsidP="008B4E2A">
            <w:pPr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49B7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CADE" w14:textId="77777777" w:rsidR="008B4E2A" w:rsidRPr="008B6186" w:rsidRDefault="008B4E2A" w:rsidP="008B4E2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25C73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B49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E1C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F0A0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5B2" w14:textId="77777777" w:rsidR="008B4E2A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0A6" w14:textId="77777777" w:rsidR="008B4E2A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2E8FB" w14:textId="77777777" w:rsidR="008B4E2A" w:rsidRPr="008B6186" w:rsidRDefault="008B4E2A" w:rsidP="008B4E2A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0B595" w14:textId="77777777" w:rsidR="008B4E2A" w:rsidRPr="008B6186" w:rsidRDefault="008B4E2A" w:rsidP="008B4E2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0D872ACA" w14:textId="77777777" w:rsidTr="008B4E2A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D85D" w14:textId="77777777" w:rsidR="008B4E2A" w:rsidRPr="008B6186" w:rsidRDefault="008B4E2A" w:rsidP="008B4E2A">
            <w:pPr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02D2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C1B" w14:textId="77777777" w:rsidR="008B4E2A" w:rsidRPr="008B6186" w:rsidRDefault="008B4E2A" w:rsidP="008B4E2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475A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FC5F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697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DCAC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141,1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6B5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8787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1FB3F" w14:textId="77777777" w:rsidR="008B4E2A" w:rsidRPr="008B6186" w:rsidRDefault="008B4E2A" w:rsidP="008B4E2A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05204" w14:textId="77777777" w:rsidR="008B4E2A" w:rsidRPr="008B6186" w:rsidRDefault="008B4E2A" w:rsidP="008B4E2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</w:tc>
      </w:tr>
      <w:tr w:rsidR="008B4E2A" w:rsidRPr="008B6186" w14:paraId="1F789E80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137DD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8E0C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A3FC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B9CA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398D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8E6B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818D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141,1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E087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0DF" w14:textId="77777777" w:rsidR="008B4E2A" w:rsidRPr="008B6186" w:rsidRDefault="008B4E2A" w:rsidP="008B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BF27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3AB1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E2A" w:rsidRPr="008B6186" w14:paraId="0072D98C" w14:textId="77777777" w:rsidTr="008B4E2A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55443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E7E48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786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147A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10 414,8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41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C84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F7BB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10 414,8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881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FC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18E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EFB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E2A" w:rsidRPr="008B6186" w14:paraId="37D98056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0727A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4890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92376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24AF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9 322,3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2011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11E7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4A7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9 322,3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6A60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BE70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EABC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8A7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E2A" w:rsidRPr="008B6186" w14:paraId="640A231B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D2BD9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7FE0C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9E083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6C65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12 020,3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520F9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ED10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964BA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12 020,3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0B8B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AC15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C1F3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2F1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E2A" w:rsidRPr="008B6186" w14:paraId="4C9C520E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1B0CD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89B31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65DE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C2142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8 762,7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4B45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80B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EF56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8 762,7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8383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29098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EA9D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693E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E2A" w:rsidRPr="008B6186" w14:paraId="1548DFA7" w14:textId="77777777" w:rsidTr="008B4E2A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4B775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ECB35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9F0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186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356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7 581,4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87D4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9D43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401D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7 581,4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807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0650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DD90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77C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E2A" w:rsidRPr="008B6186" w14:paraId="265A2111" w14:textId="77777777" w:rsidTr="008B4E2A">
        <w:trPr>
          <w:trHeight w:val="369"/>
        </w:trPr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27B8CA08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772B6FDE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851E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2B84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14 867,3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303F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B9A0E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FBA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14 867,3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F2296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E98D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C9AC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77FD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E2A" w:rsidRPr="008B6186" w14:paraId="061A8FD2" w14:textId="77777777" w:rsidTr="008B4E2A">
        <w:trPr>
          <w:trHeight w:val="369"/>
        </w:trPr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6AB36230" w14:textId="77777777" w:rsidR="008B4E2A" w:rsidRPr="008B6186" w:rsidRDefault="008B4E2A" w:rsidP="008B4E2A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7ECAC38B" w14:textId="77777777" w:rsidR="008B4E2A" w:rsidRPr="008B6186" w:rsidRDefault="008B4E2A" w:rsidP="008B4E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B238" w14:textId="77777777" w:rsidR="008B4E2A" w:rsidRPr="008B6186" w:rsidRDefault="008B4E2A" w:rsidP="008B4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899" w14:textId="77777777" w:rsidR="008B4E2A" w:rsidRPr="008B6186" w:rsidRDefault="008B4E2A" w:rsidP="008B4E2A">
            <w:pPr>
              <w:widowControl w:val="0"/>
              <w:spacing w:after="0" w:line="240" w:lineRule="auto"/>
              <w:ind w:left="-102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62 968,8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FA5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384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258" w14:textId="77777777" w:rsidR="008B4E2A" w:rsidRPr="008B6186" w:rsidRDefault="008B4E2A" w:rsidP="008B4E2A">
            <w:pPr>
              <w:widowControl w:val="0"/>
              <w:spacing w:after="0" w:line="240" w:lineRule="auto"/>
              <w:ind w:left="-102"/>
              <w:jc w:val="center"/>
              <w:rPr>
                <w:rFonts w:ascii="Times New Roman" w:eastAsia="Calibri" w:hAnsi="Times New Roman" w:cs="Times New Roman"/>
              </w:rPr>
            </w:pPr>
            <w:r w:rsidRPr="008B6186">
              <w:rPr>
                <w:rFonts w:ascii="Times New Roman" w:eastAsia="Calibri" w:hAnsi="Times New Roman" w:cs="Times New Roman"/>
              </w:rPr>
              <w:t>62 968,8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951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0FFA" w14:textId="77777777" w:rsidR="008B4E2A" w:rsidRPr="008B6186" w:rsidRDefault="008B4E2A" w:rsidP="008B4E2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1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4DC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F9FF" w14:textId="77777777" w:rsidR="008B4E2A" w:rsidRPr="008B6186" w:rsidRDefault="008B4E2A" w:rsidP="008B4E2A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40C1938" w14:textId="77777777" w:rsidR="008B4E2A" w:rsidRPr="008B6186" w:rsidRDefault="008B4E2A" w:rsidP="008B4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F306073" w14:textId="77777777" w:rsidR="008B4E2A" w:rsidRPr="008B6186" w:rsidRDefault="008B4E2A" w:rsidP="008B4E2A">
      <w:pPr>
        <w:widowControl w:val="0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».</w:t>
      </w:r>
    </w:p>
    <w:p w14:paraId="1DF0CCDC" w14:textId="77777777" w:rsidR="008B4E2A" w:rsidRDefault="008B4E2A" w:rsidP="008B4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EFC66D" w14:textId="77777777" w:rsidR="008B4E2A" w:rsidRPr="008B6186" w:rsidRDefault="008B4E2A" w:rsidP="008B4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1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3E9C0768" w14:textId="77777777" w:rsidR="008B4E2A" w:rsidRPr="008B6186" w:rsidRDefault="008B4E2A" w:rsidP="008B4E2A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2D50963" w14:textId="77777777" w:rsidR="008B4E2A" w:rsidRPr="008B6186" w:rsidRDefault="008B4E2A" w:rsidP="008B4E2A">
      <w:pPr>
        <w:widowControl w:val="0"/>
        <w:tabs>
          <w:tab w:val="left" w:pos="7470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618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8B6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</w:t>
      </w:r>
    </w:p>
    <w:p w14:paraId="41D5BDF5" w14:textId="77777777" w:rsidR="008B4E2A" w:rsidRDefault="008B4E2A" w:rsidP="008B4E2A">
      <w:pPr>
        <w:widowControl w:val="0"/>
        <w:tabs>
          <w:tab w:val="left" w:pos="7470"/>
        </w:tabs>
        <w:spacing w:after="0" w:line="240" w:lineRule="auto"/>
        <w:ind w:right="-1"/>
      </w:pPr>
      <w:r w:rsidRPr="008B6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                                                                   И.А. </w:t>
      </w:r>
      <w:proofErr w:type="spellStart"/>
      <w:r w:rsidRPr="008B6186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Скрипиль</w:t>
      </w:r>
      <w:proofErr w:type="spellEnd"/>
    </w:p>
    <w:p w14:paraId="7E63C57D" w14:textId="43C52882" w:rsidR="00261C29" w:rsidRPr="00261C29" w:rsidRDefault="00261C29" w:rsidP="00621938">
      <w:pPr>
        <w:widowControl w:val="0"/>
        <w:tabs>
          <w:tab w:val="left" w:pos="7470"/>
        </w:tabs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261C29" w:rsidRPr="00261C29" w:rsidSect="000E460D">
      <w:headerReference w:type="default" r:id="rId14"/>
      <w:headerReference w:type="first" r:id="rId15"/>
      <w:pgSz w:w="16838" w:h="11906" w:orient="landscape"/>
      <w:pgMar w:top="99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85BA5" w14:textId="77777777" w:rsidR="003E43CC" w:rsidRDefault="003E43CC">
      <w:pPr>
        <w:spacing w:after="0" w:line="240" w:lineRule="auto"/>
      </w:pPr>
      <w:r>
        <w:separator/>
      </w:r>
    </w:p>
  </w:endnote>
  <w:endnote w:type="continuationSeparator" w:id="0">
    <w:p w14:paraId="782B2C24" w14:textId="77777777" w:rsidR="003E43CC" w:rsidRDefault="003E4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17550" w14:textId="77777777" w:rsidR="003E43CC" w:rsidRDefault="003E43CC">
      <w:pPr>
        <w:spacing w:after="0" w:line="240" w:lineRule="auto"/>
      </w:pPr>
      <w:r>
        <w:separator/>
      </w:r>
    </w:p>
  </w:footnote>
  <w:footnote w:type="continuationSeparator" w:id="0">
    <w:p w14:paraId="21CB5312" w14:textId="77777777" w:rsidR="003E43CC" w:rsidRDefault="003E4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E847A" w14:textId="77777777" w:rsidR="008B4E2A" w:rsidRDefault="008B4E2A">
    <w:pPr>
      <w:pStyle w:val="a6"/>
      <w:jc w:val="center"/>
    </w:pPr>
    <w:sdt>
      <w:sdtPr>
        <w:id w:val="-1683045952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3D44B927" wp14:editId="107FD87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53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74593229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6D281D16" w14:textId="25FC61F7" w:rsidR="008B4E2A" w:rsidRPr="00321B14" w:rsidRDefault="008B4E2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321B1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321B1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321B1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B66AF" w:rsidRPr="006B66A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Pr="00321B1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D44B927" id="Прямоугольник 5" o:spid="_x0000_s1026" style="position:absolute;left:0;text-align:left;margin-left:0;margin-top:0;width:39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74593229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6D281D16" w14:textId="25FC61F7" w:rsidR="008B4E2A" w:rsidRPr="00321B14" w:rsidRDefault="008B4E2A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21B1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321B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321B1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B66AF" w:rsidRPr="006B66A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11</w:t>
                            </w:r>
                            <w:r w:rsidRPr="00321B1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14:paraId="633D158F" w14:textId="77777777" w:rsidR="008B4E2A" w:rsidRDefault="008B4E2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1737619"/>
      <w:docPartObj>
        <w:docPartGallery w:val="Page Numbers (Margins)"/>
        <w:docPartUnique/>
      </w:docPartObj>
    </w:sdtPr>
    <w:sdtContent>
      <w:p w14:paraId="3D8AE8F1" w14:textId="77777777" w:rsidR="008B4E2A" w:rsidRDefault="008B4E2A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13A0627E" wp14:editId="0AEF28A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47675" cy="895350"/>
                  <wp:effectExtent l="0" t="0" r="9525" b="0"/>
                  <wp:wrapNone/>
                  <wp:docPr id="7" name="Прямоугольни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76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6337F" w14:textId="77777777" w:rsidR="008B4E2A" w:rsidRPr="00321B14" w:rsidRDefault="008B4E2A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3A0627E" id="Прямоугольник 7" o:spid="_x0000_s1027" style="position:absolute;margin-left:0;margin-top:0;width:35.25pt;height:70.5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" o:allowincell="f" stroked="f">
                  <v:textbox style="layout-flow:vertical">
                    <w:txbxContent>
                      <w:p w14:paraId="4FF6337F" w14:textId="77777777" w:rsidR="008B4E2A" w:rsidRPr="00321B14" w:rsidRDefault="008B4E2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72A38" w14:textId="77777777" w:rsidR="008B4E2A" w:rsidRDefault="008B4E2A">
    <w:pPr>
      <w:pStyle w:val="a6"/>
      <w:jc w:val="center"/>
    </w:pPr>
    <w:sdt>
      <w:sdtPr>
        <w:id w:val="-323441416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0" allowOverlap="1" wp14:anchorId="13F7874E" wp14:editId="1A0E7FC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5300" cy="895350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148242828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4BF69B69" w14:textId="0DB796C3" w:rsidR="008B4E2A" w:rsidRPr="00321B14" w:rsidRDefault="008B4E2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321B1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321B1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321B1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B66AF" w:rsidRPr="006B66A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16</w:t>
                                  </w:r>
                                  <w:r w:rsidRPr="00321B1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3F7874E" id="Прямоугольник 4" o:spid="_x0000_s1028" style="position:absolute;left:0;text-align:left;margin-left:0;margin-top:0;width:39pt;height:70.5pt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148242828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4BF69B69" w14:textId="0DB796C3" w:rsidR="008B4E2A" w:rsidRPr="00321B14" w:rsidRDefault="008B4E2A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21B1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321B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321B1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B66AF" w:rsidRPr="006B66A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16</w:t>
                            </w:r>
                            <w:r w:rsidRPr="00321B1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14:paraId="4EDB7DB6" w14:textId="77777777" w:rsidR="008B4E2A" w:rsidRDefault="008B4E2A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0595015"/>
      <w:docPartObj>
        <w:docPartGallery w:val="Page Numbers (Margins)"/>
        <w:docPartUnique/>
      </w:docPartObj>
    </w:sdtPr>
    <w:sdtContent>
      <w:p w14:paraId="24CC3E63" w14:textId="77777777" w:rsidR="008B4E2A" w:rsidRDefault="008B4E2A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39479602" wp14:editId="0A52997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47675" cy="895350"/>
                  <wp:effectExtent l="0" t="0" r="9525" b="0"/>
                  <wp:wrapNone/>
                  <wp:docPr id="6" name="Прямоугольни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76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81A98A" w14:textId="77777777" w:rsidR="008B4E2A" w:rsidRPr="00321B14" w:rsidRDefault="008B4E2A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9479602" id="Прямоугольник 6" o:spid="_x0000_s1029" style="position:absolute;margin-left:0;margin-top:0;width:35.25pt;height:70.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" o:allowincell="f" stroked="f">
                  <v:textbox style="layout-flow:vertical">
                    <w:txbxContent>
                      <w:p w14:paraId="0F81A98A" w14:textId="77777777" w:rsidR="008B4E2A" w:rsidRPr="00321B14" w:rsidRDefault="008B4E2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D04D7" w14:textId="77777777" w:rsidR="008B4E2A" w:rsidRDefault="008B4E2A">
    <w:pPr>
      <w:pStyle w:val="a6"/>
      <w:jc w:val="center"/>
    </w:pPr>
    <w:sdt>
      <w:sdtPr>
        <w:id w:val="-548541772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0768" behindDoc="0" locked="0" layoutInCell="0" allowOverlap="1" wp14:anchorId="3A170DC5" wp14:editId="2178006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5300" cy="895350"/>
                  <wp:effectExtent l="0" t="0" r="0" b="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2020961173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64781346" w14:textId="55067CE5" w:rsidR="008B4E2A" w:rsidRPr="00321B14" w:rsidRDefault="008B4E2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321B1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321B1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321B1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B66AF" w:rsidRPr="006B66A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36</w:t>
                                  </w:r>
                                  <w:r w:rsidRPr="00321B1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A170DC5" id="Прямоугольник 3" o:spid="_x0000_s1030" style="position:absolute;left:0;text-align:left;margin-left:0;margin-top:0;width:39pt;height:70.5pt;z-index:2516807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2020961173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64781346" w14:textId="55067CE5" w:rsidR="008B4E2A" w:rsidRPr="00321B14" w:rsidRDefault="008B4E2A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21B1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321B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321B1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B66AF" w:rsidRPr="006B66A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36</w:t>
                            </w:r>
                            <w:r w:rsidRPr="00321B1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14:paraId="4B5F66C6" w14:textId="77777777" w:rsidR="008B4E2A" w:rsidRDefault="008B4E2A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713230"/>
      <w:docPartObj>
        <w:docPartGallery w:val="Page Numbers (Margins)"/>
        <w:docPartUnique/>
      </w:docPartObj>
    </w:sdtPr>
    <w:sdtContent>
      <w:p w14:paraId="00DA4F5F" w14:textId="77777777" w:rsidR="008B4E2A" w:rsidRDefault="008B4E2A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0" allowOverlap="1" wp14:anchorId="13B548D7" wp14:editId="2CB8218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47675" cy="895350"/>
                  <wp:effectExtent l="0" t="0" r="9525" b="0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76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88568B" w14:textId="77777777" w:rsidR="008B4E2A" w:rsidRPr="00321B14" w:rsidRDefault="008B4E2A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3B548D7" id="Прямоугольник 8" o:spid="_x0000_s1031" style="position:absolute;margin-left:0;margin-top:0;width:35.25pt;height:70.5pt;z-index:2516797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" o:allowincell="f" stroked="f">
                  <v:textbox style="layout-flow:vertical">
                    <w:txbxContent>
                      <w:p w14:paraId="6D88568B" w14:textId="77777777" w:rsidR="008B4E2A" w:rsidRPr="00321B14" w:rsidRDefault="008B4E2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 w15:restartNumberingAfterBreak="0">
    <w:nsid w:val="0B200811"/>
    <w:multiLevelType w:val="singleLevel"/>
    <w:tmpl w:val="7C32EF0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0">
    <w:nsid w:val="0F7C458D"/>
    <w:multiLevelType w:val="hybridMultilevel"/>
    <w:tmpl w:val="74F42826"/>
    <w:lvl w:ilvl="0" w:tplc="86A28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FE0129"/>
    <w:multiLevelType w:val="singleLevel"/>
    <w:tmpl w:val="7C32EF0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13542A8B"/>
    <w:multiLevelType w:val="hybridMultilevel"/>
    <w:tmpl w:val="A426D71C"/>
    <w:lvl w:ilvl="0" w:tplc="27B6C016">
      <w:start w:val="1"/>
      <w:numFmt w:val="decimal"/>
      <w:lvlText w:val="%1)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8" w15:restartNumberingAfterBreak="0">
    <w:nsid w:val="13BE0DFD"/>
    <w:multiLevelType w:val="multilevel"/>
    <w:tmpl w:val="0F58DF1A"/>
    <w:lvl w:ilvl="0">
      <w:start w:val="3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3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43" w:hanging="2160"/>
      </w:pPr>
      <w:rPr>
        <w:rFonts w:hint="default"/>
      </w:rPr>
    </w:lvl>
  </w:abstractNum>
  <w:abstractNum w:abstractNumId="9" w15:restartNumberingAfterBreak="0">
    <w:nsid w:val="16740C9B"/>
    <w:multiLevelType w:val="hybridMultilevel"/>
    <w:tmpl w:val="C324CF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587119"/>
    <w:multiLevelType w:val="hybridMultilevel"/>
    <w:tmpl w:val="CCEC14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E5C93"/>
    <w:multiLevelType w:val="hybridMultilevel"/>
    <w:tmpl w:val="7FC66094"/>
    <w:lvl w:ilvl="0" w:tplc="B2BE91F8">
      <w:start w:val="4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2" w15:restartNumberingAfterBreak="0">
    <w:nsid w:val="1EF83746"/>
    <w:multiLevelType w:val="hybridMultilevel"/>
    <w:tmpl w:val="5610FD6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3" w15:restartNumberingAfterBreak="0">
    <w:nsid w:val="203843C6"/>
    <w:multiLevelType w:val="multilevel"/>
    <w:tmpl w:val="971EF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E94DDF"/>
    <w:multiLevelType w:val="hybridMultilevel"/>
    <w:tmpl w:val="5AD2B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42767"/>
    <w:multiLevelType w:val="hybridMultilevel"/>
    <w:tmpl w:val="4192FDB6"/>
    <w:lvl w:ilvl="0" w:tplc="1FB023C2">
      <w:start w:val="1"/>
      <w:numFmt w:val="decimal"/>
      <w:lvlText w:val="%1)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16" w15:restartNumberingAfterBreak="0">
    <w:nsid w:val="285B7806"/>
    <w:multiLevelType w:val="hybridMultilevel"/>
    <w:tmpl w:val="CCEC14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92DE1"/>
    <w:multiLevelType w:val="hybridMultilevel"/>
    <w:tmpl w:val="6EB0A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D03ED"/>
    <w:multiLevelType w:val="hybridMultilevel"/>
    <w:tmpl w:val="AF5272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9" w15:restartNumberingAfterBreak="0">
    <w:nsid w:val="37574F76"/>
    <w:multiLevelType w:val="multilevel"/>
    <w:tmpl w:val="5A8AFC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FD1628"/>
    <w:multiLevelType w:val="hybridMultilevel"/>
    <w:tmpl w:val="7DEEAC36"/>
    <w:lvl w:ilvl="0" w:tplc="C4E2C874">
      <w:start w:val="2009"/>
      <w:numFmt w:val="decimal"/>
      <w:lvlText w:val="%1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B241B8"/>
    <w:multiLevelType w:val="multilevel"/>
    <w:tmpl w:val="E70EC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40" w:hanging="2160"/>
      </w:pPr>
      <w:rPr>
        <w:rFonts w:hint="default"/>
      </w:rPr>
    </w:lvl>
  </w:abstractNum>
  <w:abstractNum w:abstractNumId="22" w15:restartNumberingAfterBreak="0">
    <w:nsid w:val="44B51A14"/>
    <w:multiLevelType w:val="hybridMultilevel"/>
    <w:tmpl w:val="DA161120"/>
    <w:lvl w:ilvl="0" w:tplc="E4485C4A">
      <w:start w:val="2021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D96D36"/>
    <w:multiLevelType w:val="singleLevel"/>
    <w:tmpl w:val="7C32EF0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4" w15:restartNumberingAfterBreak="0">
    <w:nsid w:val="5B27277B"/>
    <w:multiLevelType w:val="hybridMultilevel"/>
    <w:tmpl w:val="545003CE"/>
    <w:lvl w:ilvl="0" w:tplc="0F3602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E27A7E"/>
    <w:multiLevelType w:val="hybridMultilevel"/>
    <w:tmpl w:val="8FAC4546"/>
    <w:lvl w:ilvl="0" w:tplc="A09E61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6C392587"/>
    <w:multiLevelType w:val="hybridMultilevel"/>
    <w:tmpl w:val="39DC3E8C"/>
    <w:lvl w:ilvl="0" w:tplc="70D6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334DAC"/>
    <w:multiLevelType w:val="hybridMultilevel"/>
    <w:tmpl w:val="2ED2A4FA"/>
    <w:lvl w:ilvl="0" w:tplc="5126B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F1609F"/>
    <w:multiLevelType w:val="hybridMultilevel"/>
    <w:tmpl w:val="E4A2B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D57328"/>
    <w:multiLevelType w:val="hybridMultilevel"/>
    <w:tmpl w:val="9EA01034"/>
    <w:lvl w:ilvl="0" w:tplc="B894B06C">
      <w:start w:val="1"/>
      <w:numFmt w:val="decimal"/>
      <w:lvlText w:val="%1.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20"/>
        </w:tabs>
        <w:ind w:left="40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40"/>
        </w:tabs>
        <w:ind w:left="47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60"/>
        </w:tabs>
        <w:ind w:left="54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80"/>
        </w:tabs>
        <w:ind w:left="61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00"/>
        </w:tabs>
        <w:ind w:left="69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20"/>
        </w:tabs>
        <w:ind w:left="76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40"/>
        </w:tabs>
        <w:ind w:left="83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60"/>
        </w:tabs>
        <w:ind w:left="9060" w:hanging="180"/>
      </w:pPr>
    </w:lvl>
  </w:abstractNum>
  <w:num w:numId="1">
    <w:abstractNumId w:val="9"/>
  </w:num>
  <w:num w:numId="2">
    <w:abstractNumId w:val="23"/>
  </w:num>
  <w:num w:numId="3">
    <w:abstractNumId w:val="4"/>
  </w:num>
  <w:num w:numId="4">
    <w:abstractNumId w:val="25"/>
  </w:num>
  <w:num w:numId="5">
    <w:abstractNumId w:val="24"/>
  </w:num>
  <w:num w:numId="6">
    <w:abstractNumId w:val="6"/>
  </w:num>
  <w:num w:numId="7">
    <w:abstractNumId w:val="12"/>
  </w:num>
  <w:num w:numId="8">
    <w:abstractNumId w:val="18"/>
  </w:num>
  <w:num w:numId="9">
    <w:abstractNumId w:val="23"/>
  </w:num>
  <w:num w:numId="10">
    <w:abstractNumId w:val="4"/>
  </w:num>
  <w:num w:numId="11">
    <w:abstractNumId w:val="6"/>
  </w:num>
  <w:num w:numId="12">
    <w:abstractNumId w:val="27"/>
  </w:num>
  <w:num w:numId="13">
    <w:abstractNumId w:val="26"/>
  </w:num>
  <w:num w:numId="14">
    <w:abstractNumId w:val="5"/>
  </w:num>
  <w:num w:numId="15">
    <w:abstractNumId w:val="11"/>
  </w:num>
  <w:num w:numId="16">
    <w:abstractNumId w:val="20"/>
  </w:num>
  <w:num w:numId="17">
    <w:abstractNumId w:val="29"/>
  </w:num>
  <w:num w:numId="18">
    <w:abstractNumId w:val="0"/>
  </w:num>
  <w:num w:numId="19">
    <w:abstractNumId w:val="1"/>
  </w:num>
  <w:num w:numId="20">
    <w:abstractNumId w:val="2"/>
  </w:num>
  <w:num w:numId="21">
    <w:abstractNumId w:val="3"/>
  </w:num>
  <w:num w:numId="22">
    <w:abstractNumId w:val="19"/>
  </w:num>
  <w:num w:numId="23">
    <w:abstractNumId w:val="13"/>
  </w:num>
  <w:num w:numId="24">
    <w:abstractNumId w:val="21"/>
  </w:num>
  <w:num w:numId="25">
    <w:abstractNumId w:val="8"/>
  </w:num>
  <w:num w:numId="26">
    <w:abstractNumId w:val="14"/>
  </w:num>
  <w:num w:numId="27">
    <w:abstractNumId w:val="28"/>
  </w:num>
  <w:num w:numId="28">
    <w:abstractNumId w:val="22"/>
  </w:num>
  <w:num w:numId="29">
    <w:abstractNumId w:val="15"/>
  </w:num>
  <w:num w:numId="30">
    <w:abstractNumId w:val="7"/>
  </w:num>
  <w:num w:numId="31">
    <w:abstractNumId w:val="10"/>
  </w:num>
  <w:num w:numId="32">
    <w:abstractNumId w:val="17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E8"/>
    <w:rsid w:val="00001256"/>
    <w:rsid w:val="00001961"/>
    <w:rsid w:val="00002466"/>
    <w:rsid w:val="0000327E"/>
    <w:rsid w:val="00013AE6"/>
    <w:rsid w:val="00022F09"/>
    <w:rsid w:val="00034219"/>
    <w:rsid w:val="00037083"/>
    <w:rsid w:val="00037F5A"/>
    <w:rsid w:val="00040B75"/>
    <w:rsid w:val="00042BAE"/>
    <w:rsid w:val="00042C57"/>
    <w:rsid w:val="00052526"/>
    <w:rsid w:val="00054F35"/>
    <w:rsid w:val="00057546"/>
    <w:rsid w:val="00060DED"/>
    <w:rsid w:val="0006345A"/>
    <w:rsid w:val="00064BEA"/>
    <w:rsid w:val="00066BC7"/>
    <w:rsid w:val="00072E2C"/>
    <w:rsid w:val="000778FB"/>
    <w:rsid w:val="00083326"/>
    <w:rsid w:val="00084702"/>
    <w:rsid w:val="00086528"/>
    <w:rsid w:val="00087B80"/>
    <w:rsid w:val="000925B8"/>
    <w:rsid w:val="000967E1"/>
    <w:rsid w:val="000A0CC6"/>
    <w:rsid w:val="000A4C4D"/>
    <w:rsid w:val="000A5940"/>
    <w:rsid w:val="000A5B4D"/>
    <w:rsid w:val="000B269E"/>
    <w:rsid w:val="000B28B5"/>
    <w:rsid w:val="000B2B71"/>
    <w:rsid w:val="000B388E"/>
    <w:rsid w:val="000C2D68"/>
    <w:rsid w:val="000C330B"/>
    <w:rsid w:val="000C5715"/>
    <w:rsid w:val="000C684F"/>
    <w:rsid w:val="000C76A7"/>
    <w:rsid w:val="000D075E"/>
    <w:rsid w:val="000D0AC6"/>
    <w:rsid w:val="000D4003"/>
    <w:rsid w:val="000D5CA5"/>
    <w:rsid w:val="000D6757"/>
    <w:rsid w:val="000E1740"/>
    <w:rsid w:val="000E460D"/>
    <w:rsid w:val="000E5317"/>
    <w:rsid w:val="000E69D6"/>
    <w:rsid w:val="000F0D0D"/>
    <w:rsid w:val="000F510B"/>
    <w:rsid w:val="000F54F0"/>
    <w:rsid w:val="000F72B8"/>
    <w:rsid w:val="00102481"/>
    <w:rsid w:val="001029BE"/>
    <w:rsid w:val="001048CE"/>
    <w:rsid w:val="001054F3"/>
    <w:rsid w:val="001065CA"/>
    <w:rsid w:val="00107F7D"/>
    <w:rsid w:val="00111637"/>
    <w:rsid w:val="00112BAF"/>
    <w:rsid w:val="001137CC"/>
    <w:rsid w:val="0011545E"/>
    <w:rsid w:val="00116C0E"/>
    <w:rsid w:val="00116EFF"/>
    <w:rsid w:val="001172DB"/>
    <w:rsid w:val="00117C25"/>
    <w:rsid w:val="00117F3D"/>
    <w:rsid w:val="00121921"/>
    <w:rsid w:val="00124844"/>
    <w:rsid w:val="001263DE"/>
    <w:rsid w:val="00126B5A"/>
    <w:rsid w:val="00127317"/>
    <w:rsid w:val="001321E5"/>
    <w:rsid w:val="00134E50"/>
    <w:rsid w:val="00136C4A"/>
    <w:rsid w:val="001426EA"/>
    <w:rsid w:val="00144CD8"/>
    <w:rsid w:val="0014582F"/>
    <w:rsid w:val="00150BD5"/>
    <w:rsid w:val="001537EE"/>
    <w:rsid w:val="00156AF4"/>
    <w:rsid w:val="0016000B"/>
    <w:rsid w:val="00163CC4"/>
    <w:rsid w:val="00164901"/>
    <w:rsid w:val="001664B3"/>
    <w:rsid w:val="00167D55"/>
    <w:rsid w:val="001716B2"/>
    <w:rsid w:val="00171B0B"/>
    <w:rsid w:val="00173882"/>
    <w:rsid w:val="00175213"/>
    <w:rsid w:val="0017744E"/>
    <w:rsid w:val="001800C0"/>
    <w:rsid w:val="00182D04"/>
    <w:rsid w:val="00184C35"/>
    <w:rsid w:val="00186921"/>
    <w:rsid w:val="001934AE"/>
    <w:rsid w:val="00194129"/>
    <w:rsid w:val="001A0EF7"/>
    <w:rsid w:val="001A2578"/>
    <w:rsid w:val="001A3335"/>
    <w:rsid w:val="001B20FB"/>
    <w:rsid w:val="001B3DE9"/>
    <w:rsid w:val="001B4FBB"/>
    <w:rsid w:val="001B597E"/>
    <w:rsid w:val="001B67DE"/>
    <w:rsid w:val="001B72BF"/>
    <w:rsid w:val="001B7C7E"/>
    <w:rsid w:val="001C1DDC"/>
    <w:rsid w:val="001C6538"/>
    <w:rsid w:val="001D0126"/>
    <w:rsid w:val="001D59F6"/>
    <w:rsid w:val="001D5A33"/>
    <w:rsid w:val="001D63FD"/>
    <w:rsid w:val="001D693E"/>
    <w:rsid w:val="001E042A"/>
    <w:rsid w:val="001E0EE8"/>
    <w:rsid w:val="001E23AF"/>
    <w:rsid w:val="001E2D33"/>
    <w:rsid w:val="001E5F39"/>
    <w:rsid w:val="001E663E"/>
    <w:rsid w:val="001F10BC"/>
    <w:rsid w:val="001F131A"/>
    <w:rsid w:val="001F286B"/>
    <w:rsid w:val="001F3CD1"/>
    <w:rsid w:val="001F4197"/>
    <w:rsid w:val="00206471"/>
    <w:rsid w:val="00206568"/>
    <w:rsid w:val="00206B9B"/>
    <w:rsid w:val="00206BF2"/>
    <w:rsid w:val="0021080E"/>
    <w:rsid w:val="00210FD1"/>
    <w:rsid w:val="00211ED3"/>
    <w:rsid w:val="00212145"/>
    <w:rsid w:val="002157D7"/>
    <w:rsid w:val="00217928"/>
    <w:rsid w:val="00224409"/>
    <w:rsid w:val="00225F4C"/>
    <w:rsid w:val="0023170B"/>
    <w:rsid w:val="00231BDB"/>
    <w:rsid w:val="00233673"/>
    <w:rsid w:val="00233DBC"/>
    <w:rsid w:val="00235FF7"/>
    <w:rsid w:val="00241C6E"/>
    <w:rsid w:val="00242E30"/>
    <w:rsid w:val="00245074"/>
    <w:rsid w:val="00246BE8"/>
    <w:rsid w:val="002470B7"/>
    <w:rsid w:val="0025279C"/>
    <w:rsid w:val="00253288"/>
    <w:rsid w:val="002614CE"/>
    <w:rsid w:val="00261C29"/>
    <w:rsid w:val="00262A69"/>
    <w:rsid w:val="0026300B"/>
    <w:rsid w:val="002646A8"/>
    <w:rsid w:val="0026631F"/>
    <w:rsid w:val="00266A49"/>
    <w:rsid w:val="00270C12"/>
    <w:rsid w:val="0027131A"/>
    <w:rsid w:val="002716C6"/>
    <w:rsid w:val="00272719"/>
    <w:rsid w:val="0027366F"/>
    <w:rsid w:val="0028260A"/>
    <w:rsid w:val="00285DC5"/>
    <w:rsid w:val="0028735E"/>
    <w:rsid w:val="00287986"/>
    <w:rsid w:val="00291321"/>
    <w:rsid w:val="00292083"/>
    <w:rsid w:val="00292501"/>
    <w:rsid w:val="00292B78"/>
    <w:rsid w:val="002939EB"/>
    <w:rsid w:val="002A236F"/>
    <w:rsid w:val="002A34B9"/>
    <w:rsid w:val="002A4A67"/>
    <w:rsid w:val="002A7D08"/>
    <w:rsid w:val="002B10CE"/>
    <w:rsid w:val="002B1449"/>
    <w:rsid w:val="002B3662"/>
    <w:rsid w:val="002B5CA5"/>
    <w:rsid w:val="002B6E2A"/>
    <w:rsid w:val="002B7D7F"/>
    <w:rsid w:val="002C176E"/>
    <w:rsid w:val="002C2184"/>
    <w:rsid w:val="002C32D8"/>
    <w:rsid w:val="002C331A"/>
    <w:rsid w:val="002C3FB0"/>
    <w:rsid w:val="002C52AB"/>
    <w:rsid w:val="002C64EA"/>
    <w:rsid w:val="002D2C4C"/>
    <w:rsid w:val="002D2D14"/>
    <w:rsid w:val="002D2E82"/>
    <w:rsid w:val="002D5C5F"/>
    <w:rsid w:val="002E1D17"/>
    <w:rsid w:val="002E2833"/>
    <w:rsid w:val="002E6192"/>
    <w:rsid w:val="002E772C"/>
    <w:rsid w:val="002E7C6F"/>
    <w:rsid w:val="002F21B7"/>
    <w:rsid w:val="002F55E6"/>
    <w:rsid w:val="003016F4"/>
    <w:rsid w:val="00301B68"/>
    <w:rsid w:val="0030292D"/>
    <w:rsid w:val="00303A07"/>
    <w:rsid w:val="003069ED"/>
    <w:rsid w:val="0031029E"/>
    <w:rsid w:val="003129C0"/>
    <w:rsid w:val="00315BFC"/>
    <w:rsid w:val="00322A52"/>
    <w:rsid w:val="0032316C"/>
    <w:rsid w:val="00326970"/>
    <w:rsid w:val="00330BFD"/>
    <w:rsid w:val="003314B9"/>
    <w:rsid w:val="003366DA"/>
    <w:rsid w:val="00341FE4"/>
    <w:rsid w:val="00345608"/>
    <w:rsid w:val="003508A5"/>
    <w:rsid w:val="00352C33"/>
    <w:rsid w:val="003559C2"/>
    <w:rsid w:val="003603FE"/>
    <w:rsid w:val="00361469"/>
    <w:rsid w:val="00362FD8"/>
    <w:rsid w:val="003670B9"/>
    <w:rsid w:val="00371091"/>
    <w:rsid w:val="0037229D"/>
    <w:rsid w:val="003735CE"/>
    <w:rsid w:val="003738AB"/>
    <w:rsid w:val="00374BE3"/>
    <w:rsid w:val="003774F6"/>
    <w:rsid w:val="0037768A"/>
    <w:rsid w:val="00380237"/>
    <w:rsid w:val="0038103C"/>
    <w:rsid w:val="00381AB2"/>
    <w:rsid w:val="00386F5B"/>
    <w:rsid w:val="003911F2"/>
    <w:rsid w:val="00393046"/>
    <w:rsid w:val="003949FF"/>
    <w:rsid w:val="00396F72"/>
    <w:rsid w:val="00397C98"/>
    <w:rsid w:val="003A5957"/>
    <w:rsid w:val="003B5385"/>
    <w:rsid w:val="003B56D6"/>
    <w:rsid w:val="003C060C"/>
    <w:rsid w:val="003C2D10"/>
    <w:rsid w:val="003C3AA4"/>
    <w:rsid w:val="003C5C41"/>
    <w:rsid w:val="003C72CF"/>
    <w:rsid w:val="003C7A8A"/>
    <w:rsid w:val="003D00E3"/>
    <w:rsid w:val="003D1140"/>
    <w:rsid w:val="003D2050"/>
    <w:rsid w:val="003D5231"/>
    <w:rsid w:val="003D5FFA"/>
    <w:rsid w:val="003E43CC"/>
    <w:rsid w:val="003E5F20"/>
    <w:rsid w:val="003E687E"/>
    <w:rsid w:val="003E713A"/>
    <w:rsid w:val="003E7175"/>
    <w:rsid w:val="003F2223"/>
    <w:rsid w:val="003F263A"/>
    <w:rsid w:val="003F67C4"/>
    <w:rsid w:val="0040067B"/>
    <w:rsid w:val="00402AFC"/>
    <w:rsid w:val="00406FDB"/>
    <w:rsid w:val="00410CC6"/>
    <w:rsid w:val="00414923"/>
    <w:rsid w:val="00421267"/>
    <w:rsid w:val="00421353"/>
    <w:rsid w:val="00421935"/>
    <w:rsid w:val="004251BF"/>
    <w:rsid w:val="00426C82"/>
    <w:rsid w:val="00427342"/>
    <w:rsid w:val="0043401C"/>
    <w:rsid w:val="0043502A"/>
    <w:rsid w:val="00437C42"/>
    <w:rsid w:val="0044491C"/>
    <w:rsid w:val="00451149"/>
    <w:rsid w:val="00452175"/>
    <w:rsid w:val="004529E8"/>
    <w:rsid w:val="004543EA"/>
    <w:rsid w:val="0045491F"/>
    <w:rsid w:val="00456886"/>
    <w:rsid w:val="00465F6B"/>
    <w:rsid w:val="00467165"/>
    <w:rsid w:val="0046781C"/>
    <w:rsid w:val="004721F8"/>
    <w:rsid w:val="00473B7F"/>
    <w:rsid w:val="004743D3"/>
    <w:rsid w:val="0047516F"/>
    <w:rsid w:val="004803AF"/>
    <w:rsid w:val="004849CE"/>
    <w:rsid w:val="00490E01"/>
    <w:rsid w:val="0049113A"/>
    <w:rsid w:val="00497DCF"/>
    <w:rsid w:val="004A4C78"/>
    <w:rsid w:val="004A5F0F"/>
    <w:rsid w:val="004A74EA"/>
    <w:rsid w:val="004B2C1E"/>
    <w:rsid w:val="004B37A9"/>
    <w:rsid w:val="004C0C6F"/>
    <w:rsid w:val="004C2F99"/>
    <w:rsid w:val="004C4F72"/>
    <w:rsid w:val="004C5362"/>
    <w:rsid w:val="004C7050"/>
    <w:rsid w:val="004D0203"/>
    <w:rsid w:val="004D626A"/>
    <w:rsid w:val="004D7612"/>
    <w:rsid w:val="004D777E"/>
    <w:rsid w:val="004E6030"/>
    <w:rsid w:val="004E68D3"/>
    <w:rsid w:val="004E77EE"/>
    <w:rsid w:val="004E7C50"/>
    <w:rsid w:val="004F39A4"/>
    <w:rsid w:val="004F3D00"/>
    <w:rsid w:val="004F3DB6"/>
    <w:rsid w:val="004F5B66"/>
    <w:rsid w:val="004F6D7E"/>
    <w:rsid w:val="00501848"/>
    <w:rsid w:val="00502CB2"/>
    <w:rsid w:val="00505C4B"/>
    <w:rsid w:val="005065D2"/>
    <w:rsid w:val="00514881"/>
    <w:rsid w:val="0051504B"/>
    <w:rsid w:val="00520E24"/>
    <w:rsid w:val="00520E78"/>
    <w:rsid w:val="0052252C"/>
    <w:rsid w:val="00522A19"/>
    <w:rsid w:val="0052398E"/>
    <w:rsid w:val="00524462"/>
    <w:rsid w:val="0053035A"/>
    <w:rsid w:val="00530FEC"/>
    <w:rsid w:val="00531599"/>
    <w:rsid w:val="005350EF"/>
    <w:rsid w:val="00537D17"/>
    <w:rsid w:val="005438E3"/>
    <w:rsid w:val="00544807"/>
    <w:rsid w:val="0054584B"/>
    <w:rsid w:val="005459D2"/>
    <w:rsid w:val="0054697D"/>
    <w:rsid w:val="0055032C"/>
    <w:rsid w:val="00560888"/>
    <w:rsid w:val="00561B50"/>
    <w:rsid w:val="00561F68"/>
    <w:rsid w:val="00566186"/>
    <w:rsid w:val="005677BF"/>
    <w:rsid w:val="005719E1"/>
    <w:rsid w:val="00572D63"/>
    <w:rsid w:val="0057734B"/>
    <w:rsid w:val="00577BF1"/>
    <w:rsid w:val="00577C68"/>
    <w:rsid w:val="00586F7A"/>
    <w:rsid w:val="0058708D"/>
    <w:rsid w:val="00587237"/>
    <w:rsid w:val="00593615"/>
    <w:rsid w:val="0059427D"/>
    <w:rsid w:val="00594F9B"/>
    <w:rsid w:val="00595FA4"/>
    <w:rsid w:val="005961A6"/>
    <w:rsid w:val="0059708D"/>
    <w:rsid w:val="005972E0"/>
    <w:rsid w:val="00597F90"/>
    <w:rsid w:val="005A0A5A"/>
    <w:rsid w:val="005A246C"/>
    <w:rsid w:val="005A2737"/>
    <w:rsid w:val="005A611F"/>
    <w:rsid w:val="005A7555"/>
    <w:rsid w:val="005A7F10"/>
    <w:rsid w:val="005B1D0B"/>
    <w:rsid w:val="005B2A05"/>
    <w:rsid w:val="005B5EC1"/>
    <w:rsid w:val="005C06A7"/>
    <w:rsid w:val="005C31C6"/>
    <w:rsid w:val="005C735D"/>
    <w:rsid w:val="005D099B"/>
    <w:rsid w:val="005D70CD"/>
    <w:rsid w:val="005D7DB3"/>
    <w:rsid w:val="005E193E"/>
    <w:rsid w:val="005E24B5"/>
    <w:rsid w:val="005E3BEC"/>
    <w:rsid w:val="005E651D"/>
    <w:rsid w:val="005E6A8A"/>
    <w:rsid w:val="005E6FC4"/>
    <w:rsid w:val="005F09A1"/>
    <w:rsid w:val="005F1C54"/>
    <w:rsid w:val="005F2AC0"/>
    <w:rsid w:val="005F5CD2"/>
    <w:rsid w:val="005F5F6D"/>
    <w:rsid w:val="0060652F"/>
    <w:rsid w:val="006106FB"/>
    <w:rsid w:val="00613A90"/>
    <w:rsid w:val="00615A41"/>
    <w:rsid w:val="00617C21"/>
    <w:rsid w:val="006207F5"/>
    <w:rsid w:val="006215D2"/>
    <w:rsid w:val="00621938"/>
    <w:rsid w:val="006263DF"/>
    <w:rsid w:val="0062681B"/>
    <w:rsid w:val="00633222"/>
    <w:rsid w:val="00640B0C"/>
    <w:rsid w:val="006411EA"/>
    <w:rsid w:val="00641DD6"/>
    <w:rsid w:val="006438D6"/>
    <w:rsid w:val="00644C0B"/>
    <w:rsid w:val="006462C6"/>
    <w:rsid w:val="0064750A"/>
    <w:rsid w:val="00651D94"/>
    <w:rsid w:val="00653E50"/>
    <w:rsid w:val="00655157"/>
    <w:rsid w:val="006555EA"/>
    <w:rsid w:val="00660FBE"/>
    <w:rsid w:val="006629A8"/>
    <w:rsid w:val="00664F45"/>
    <w:rsid w:val="00672373"/>
    <w:rsid w:val="00673C37"/>
    <w:rsid w:val="00674015"/>
    <w:rsid w:val="00674BB6"/>
    <w:rsid w:val="00676D02"/>
    <w:rsid w:val="00680641"/>
    <w:rsid w:val="00680EF0"/>
    <w:rsid w:val="0068219E"/>
    <w:rsid w:val="0068591C"/>
    <w:rsid w:val="006867E8"/>
    <w:rsid w:val="00686EC2"/>
    <w:rsid w:val="0068722F"/>
    <w:rsid w:val="00687C0F"/>
    <w:rsid w:val="00691DA2"/>
    <w:rsid w:val="00695C2A"/>
    <w:rsid w:val="00696B0D"/>
    <w:rsid w:val="006A0737"/>
    <w:rsid w:val="006A191F"/>
    <w:rsid w:val="006A4F2B"/>
    <w:rsid w:val="006A6260"/>
    <w:rsid w:val="006B2923"/>
    <w:rsid w:val="006B2C68"/>
    <w:rsid w:val="006B4773"/>
    <w:rsid w:val="006B4CB4"/>
    <w:rsid w:val="006B4DD7"/>
    <w:rsid w:val="006B66AF"/>
    <w:rsid w:val="006C40BE"/>
    <w:rsid w:val="006C5C62"/>
    <w:rsid w:val="006C7217"/>
    <w:rsid w:val="006D3C00"/>
    <w:rsid w:val="006E0809"/>
    <w:rsid w:val="006E4291"/>
    <w:rsid w:val="006E7E79"/>
    <w:rsid w:val="006F3066"/>
    <w:rsid w:val="006F56B8"/>
    <w:rsid w:val="006F5833"/>
    <w:rsid w:val="006F5BE6"/>
    <w:rsid w:val="006F70A8"/>
    <w:rsid w:val="006F736B"/>
    <w:rsid w:val="006F7989"/>
    <w:rsid w:val="00700011"/>
    <w:rsid w:val="007001F8"/>
    <w:rsid w:val="00700C08"/>
    <w:rsid w:val="00701036"/>
    <w:rsid w:val="00707122"/>
    <w:rsid w:val="007104F2"/>
    <w:rsid w:val="00710F69"/>
    <w:rsid w:val="00711459"/>
    <w:rsid w:val="0071479E"/>
    <w:rsid w:val="00715FBB"/>
    <w:rsid w:val="00716256"/>
    <w:rsid w:val="00717F41"/>
    <w:rsid w:val="00720345"/>
    <w:rsid w:val="00720362"/>
    <w:rsid w:val="007262E6"/>
    <w:rsid w:val="007300B1"/>
    <w:rsid w:val="007315EB"/>
    <w:rsid w:val="00731F7B"/>
    <w:rsid w:val="007329F8"/>
    <w:rsid w:val="00735489"/>
    <w:rsid w:val="00735FC8"/>
    <w:rsid w:val="00736E7F"/>
    <w:rsid w:val="00741239"/>
    <w:rsid w:val="0074259C"/>
    <w:rsid w:val="00743227"/>
    <w:rsid w:val="00744988"/>
    <w:rsid w:val="00746D1B"/>
    <w:rsid w:val="007509F7"/>
    <w:rsid w:val="007542B3"/>
    <w:rsid w:val="00755136"/>
    <w:rsid w:val="00760A57"/>
    <w:rsid w:val="00760F28"/>
    <w:rsid w:val="007621F2"/>
    <w:rsid w:val="0076438B"/>
    <w:rsid w:val="00773C8B"/>
    <w:rsid w:val="007765BE"/>
    <w:rsid w:val="00777B67"/>
    <w:rsid w:val="007855F3"/>
    <w:rsid w:val="00786732"/>
    <w:rsid w:val="00786B0F"/>
    <w:rsid w:val="00787F2B"/>
    <w:rsid w:val="0079255D"/>
    <w:rsid w:val="007940E0"/>
    <w:rsid w:val="007952C3"/>
    <w:rsid w:val="00796354"/>
    <w:rsid w:val="007A108A"/>
    <w:rsid w:val="007A37A1"/>
    <w:rsid w:val="007A3F34"/>
    <w:rsid w:val="007A4576"/>
    <w:rsid w:val="007A584F"/>
    <w:rsid w:val="007A5EDE"/>
    <w:rsid w:val="007B21D1"/>
    <w:rsid w:val="007B4611"/>
    <w:rsid w:val="007C2534"/>
    <w:rsid w:val="007C4B70"/>
    <w:rsid w:val="007C52DA"/>
    <w:rsid w:val="007C693F"/>
    <w:rsid w:val="007C7CD3"/>
    <w:rsid w:val="007D2F4E"/>
    <w:rsid w:val="007D6020"/>
    <w:rsid w:val="007D6DEB"/>
    <w:rsid w:val="007E17E6"/>
    <w:rsid w:val="007E43E5"/>
    <w:rsid w:val="007E4B64"/>
    <w:rsid w:val="007E713B"/>
    <w:rsid w:val="007F337C"/>
    <w:rsid w:val="007F3AC0"/>
    <w:rsid w:val="007F4C07"/>
    <w:rsid w:val="007F7D0E"/>
    <w:rsid w:val="0080238E"/>
    <w:rsid w:val="00804C78"/>
    <w:rsid w:val="00805A04"/>
    <w:rsid w:val="008148F7"/>
    <w:rsid w:val="00816653"/>
    <w:rsid w:val="00823D81"/>
    <w:rsid w:val="008240FD"/>
    <w:rsid w:val="00827030"/>
    <w:rsid w:val="00827A1B"/>
    <w:rsid w:val="00831897"/>
    <w:rsid w:val="00837BCD"/>
    <w:rsid w:val="00841047"/>
    <w:rsid w:val="0084326C"/>
    <w:rsid w:val="00852385"/>
    <w:rsid w:val="00852E52"/>
    <w:rsid w:val="008539A2"/>
    <w:rsid w:val="008559D4"/>
    <w:rsid w:val="00855D8E"/>
    <w:rsid w:val="008604D7"/>
    <w:rsid w:val="00861264"/>
    <w:rsid w:val="008641F6"/>
    <w:rsid w:val="00864451"/>
    <w:rsid w:val="00867276"/>
    <w:rsid w:val="008712AF"/>
    <w:rsid w:val="00880352"/>
    <w:rsid w:val="00881BDB"/>
    <w:rsid w:val="008826A5"/>
    <w:rsid w:val="00883355"/>
    <w:rsid w:val="00883FFC"/>
    <w:rsid w:val="008849C0"/>
    <w:rsid w:val="0088665B"/>
    <w:rsid w:val="008867E7"/>
    <w:rsid w:val="00887B15"/>
    <w:rsid w:val="008902C4"/>
    <w:rsid w:val="00892269"/>
    <w:rsid w:val="008946C0"/>
    <w:rsid w:val="008946D7"/>
    <w:rsid w:val="008977D6"/>
    <w:rsid w:val="008A06AC"/>
    <w:rsid w:val="008A1C09"/>
    <w:rsid w:val="008A29AA"/>
    <w:rsid w:val="008A79EA"/>
    <w:rsid w:val="008A7C82"/>
    <w:rsid w:val="008B2002"/>
    <w:rsid w:val="008B2F16"/>
    <w:rsid w:val="008B395D"/>
    <w:rsid w:val="008B4433"/>
    <w:rsid w:val="008B4E2A"/>
    <w:rsid w:val="008B59B2"/>
    <w:rsid w:val="008B6308"/>
    <w:rsid w:val="008B65D5"/>
    <w:rsid w:val="008B7196"/>
    <w:rsid w:val="008B7C63"/>
    <w:rsid w:val="008C2153"/>
    <w:rsid w:val="008C421C"/>
    <w:rsid w:val="008D24F3"/>
    <w:rsid w:val="008D32EF"/>
    <w:rsid w:val="008D563D"/>
    <w:rsid w:val="008E141B"/>
    <w:rsid w:val="008E2EDE"/>
    <w:rsid w:val="008E6537"/>
    <w:rsid w:val="008F0857"/>
    <w:rsid w:val="008F2C21"/>
    <w:rsid w:val="008F5296"/>
    <w:rsid w:val="008F5349"/>
    <w:rsid w:val="00903478"/>
    <w:rsid w:val="00904DED"/>
    <w:rsid w:val="0091011A"/>
    <w:rsid w:val="00913FF8"/>
    <w:rsid w:val="00915E30"/>
    <w:rsid w:val="00924AD1"/>
    <w:rsid w:val="009302FE"/>
    <w:rsid w:val="0093231D"/>
    <w:rsid w:val="00933B4A"/>
    <w:rsid w:val="00933EBE"/>
    <w:rsid w:val="00933F9B"/>
    <w:rsid w:val="009354D8"/>
    <w:rsid w:val="00936F2E"/>
    <w:rsid w:val="00946726"/>
    <w:rsid w:val="00950306"/>
    <w:rsid w:val="00950D24"/>
    <w:rsid w:val="00951854"/>
    <w:rsid w:val="0095258C"/>
    <w:rsid w:val="009530A6"/>
    <w:rsid w:val="00954241"/>
    <w:rsid w:val="00955FB8"/>
    <w:rsid w:val="009565CB"/>
    <w:rsid w:val="00956836"/>
    <w:rsid w:val="00956ECB"/>
    <w:rsid w:val="0095775D"/>
    <w:rsid w:val="00963B4F"/>
    <w:rsid w:val="00972756"/>
    <w:rsid w:val="00975DB5"/>
    <w:rsid w:val="0098052C"/>
    <w:rsid w:val="00981E13"/>
    <w:rsid w:val="009853AF"/>
    <w:rsid w:val="00985E54"/>
    <w:rsid w:val="00985EB0"/>
    <w:rsid w:val="0098670B"/>
    <w:rsid w:val="00992DFB"/>
    <w:rsid w:val="00993105"/>
    <w:rsid w:val="0099378B"/>
    <w:rsid w:val="009939D1"/>
    <w:rsid w:val="00994B62"/>
    <w:rsid w:val="009A0544"/>
    <w:rsid w:val="009A4DA0"/>
    <w:rsid w:val="009A572C"/>
    <w:rsid w:val="009A68E1"/>
    <w:rsid w:val="009A7ECB"/>
    <w:rsid w:val="009B1B8F"/>
    <w:rsid w:val="009B290D"/>
    <w:rsid w:val="009B2F9D"/>
    <w:rsid w:val="009B3520"/>
    <w:rsid w:val="009B519D"/>
    <w:rsid w:val="009B68F2"/>
    <w:rsid w:val="009C175B"/>
    <w:rsid w:val="009C625D"/>
    <w:rsid w:val="009C6A9E"/>
    <w:rsid w:val="009D2E90"/>
    <w:rsid w:val="009D6D84"/>
    <w:rsid w:val="009E2D63"/>
    <w:rsid w:val="009E2DE4"/>
    <w:rsid w:val="009F264B"/>
    <w:rsid w:val="009F3BDC"/>
    <w:rsid w:val="009F79E7"/>
    <w:rsid w:val="00A02EFC"/>
    <w:rsid w:val="00A0418E"/>
    <w:rsid w:val="00A04F74"/>
    <w:rsid w:val="00A05130"/>
    <w:rsid w:val="00A10158"/>
    <w:rsid w:val="00A11B1D"/>
    <w:rsid w:val="00A161FB"/>
    <w:rsid w:val="00A202F3"/>
    <w:rsid w:val="00A21A1B"/>
    <w:rsid w:val="00A239AE"/>
    <w:rsid w:val="00A26AA5"/>
    <w:rsid w:val="00A30078"/>
    <w:rsid w:val="00A30CC7"/>
    <w:rsid w:val="00A318CE"/>
    <w:rsid w:val="00A40C96"/>
    <w:rsid w:val="00A449BE"/>
    <w:rsid w:val="00A4597D"/>
    <w:rsid w:val="00A47ED1"/>
    <w:rsid w:val="00A50B34"/>
    <w:rsid w:val="00A51891"/>
    <w:rsid w:val="00A53EFE"/>
    <w:rsid w:val="00A543DA"/>
    <w:rsid w:val="00A560A3"/>
    <w:rsid w:val="00A5610C"/>
    <w:rsid w:val="00A63BB6"/>
    <w:rsid w:val="00A63D2E"/>
    <w:rsid w:val="00A65266"/>
    <w:rsid w:val="00A73120"/>
    <w:rsid w:val="00A73427"/>
    <w:rsid w:val="00A75E5A"/>
    <w:rsid w:val="00A770DF"/>
    <w:rsid w:val="00A801C7"/>
    <w:rsid w:val="00A8475D"/>
    <w:rsid w:val="00A85D5E"/>
    <w:rsid w:val="00A87CED"/>
    <w:rsid w:val="00A92F23"/>
    <w:rsid w:val="00A935C7"/>
    <w:rsid w:val="00A9406B"/>
    <w:rsid w:val="00A94DF9"/>
    <w:rsid w:val="00A94DFA"/>
    <w:rsid w:val="00A95CBB"/>
    <w:rsid w:val="00AA077F"/>
    <w:rsid w:val="00AA2C73"/>
    <w:rsid w:val="00AA5641"/>
    <w:rsid w:val="00AA5F2E"/>
    <w:rsid w:val="00AA63F5"/>
    <w:rsid w:val="00AA71C0"/>
    <w:rsid w:val="00AB1E7C"/>
    <w:rsid w:val="00AB289B"/>
    <w:rsid w:val="00AB5789"/>
    <w:rsid w:val="00AC0837"/>
    <w:rsid w:val="00AC257E"/>
    <w:rsid w:val="00AC30D8"/>
    <w:rsid w:val="00AC33C2"/>
    <w:rsid w:val="00AC3A68"/>
    <w:rsid w:val="00AC3D5C"/>
    <w:rsid w:val="00AC50DF"/>
    <w:rsid w:val="00AC5240"/>
    <w:rsid w:val="00AC7212"/>
    <w:rsid w:val="00AD2A7B"/>
    <w:rsid w:val="00AD5B85"/>
    <w:rsid w:val="00AE181D"/>
    <w:rsid w:val="00AE1E2C"/>
    <w:rsid w:val="00AE2865"/>
    <w:rsid w:val="00AE6B5B"/>
    <w:rsid w:val="00AE7443"/>
    <w:rsid w:val="00AF09AA"/>
    <w:rsid w:val="00AF4B53"/>
    <w:rsid w:val="00AF6BE1"/>
    <w:rsid w:val="00AF6E43"/>
    <w:rsid w:val="00AF7887"/>
    <w:rsid w:val="00B00A73"/>
    <w:rsid w:val="00B01577"/>
    <w:rsid w:val="00B01925"/>
    <w:rsid w:val="00B01F21"/>
    <w:rsid w:val="00B0429B"/>
    <w:rsid w:val="00B04ADF"/>
    <w:rsid w:val="00B05FBC"/>
    <w:rsid w:val="00B14444"/>
    <w:rsid w:val="00B155FB"/>
    <w:rsid w:val="00B17628"/>
    <w:rsid w:val="00B20BFA"/>
    <w:rsid w:val="00B20CFA"/>
    <w:rsid w:val="00B20E2C"/>
    <w:rsid w:val="00B21938"/>
    <w:rsid w:val="00B245BD"/>
    <w:rsid w:val="00B25413"/>
    <w:rsid w:val="00B27878"/>
    <w:rsid w:val="00B30741"/>
    <w:rsid w:val="00B31F84"/>
    <w:rsid w:val="00B321BF"/>
    <w:rsid w:val="00B46A39"/>
    <w:rsid w:val="00B47A21"/>
    <w:rsid w:val="00B540C8"/>
    <w:rsid w:val="00B542C3"/>
    <w:rsid w:val="00B54B74"/>
    <w:rsid w:val="00B625A7"/>
    <w:rsid w:val="00B66A8F"/>
    <w:rsid w:val="00B7197E"/>
    <w:rsid w:val="00B7334A"/>
    <w:rsid w:val="00B73A24"/>
    <w:rsid w:val="00B740F4"/>
    <w:rsid w:val="00B75B5F"/>
    <w:rsid w:val="00B81C71"/>
    <w:rsid w:val="00B83606"/>
    <w:rsid w:val="00B83E16"/>
    <w:rsid w:val="00B845A6"/>
    <w:rsid w:val="00B87EE5"/>
    <w:rsid w:val="00B95593"/>
    <w:rsid w:val="00B97B13"/>
    <w:rsid w:val="00BA0CCD"/>
    <w:rsid w:val="00BA0F42"/>
    <w:rsid w:val="00BA4133"/>
    <w:rsid w:val="00BA4C0F"/>
    <w:rsid w:val="00BB3EC0"/>
    <w:rsid w:val="00BB49B2"/>
    <w:rsid w:val="00BB4DFD"/>
    <w:rsid w:val="00BC0779"/>
    <w:rsid w:val="00BC1AC5"/>
    <w:rsid w:val="00BC25EF"/>
    <w:rsid w:val="00BC3CDE"/>
    <w:rsid w:val="00BC6764"/>
    <w:rsid w:val="00BD09BC"/>
    <w:rsid w:val="00BD0B40"/>
    <w:rsid w:val="00BD13E7"/>
    <w:rsid w:val="00BD1A6C"/>
    <w:rsid w:val="00BD2E1C"/>
    <w:rsid w:val="00BD3286"/>
    <w:rsid w:val="00BD56C5"/>
    <w:rsid w:val="00BD5EB2"/>
    <w:rsid w:val="00BD6BE6"/>
    <w:rsid w:val="00BE1BD9"/>
    <w:rsid w:val="00BE3216"/>
    <w:rsid w:val="00BE6241"/>
    <w:rsid w:val="00BE7B42"/>
    <w:rsid w:val="00BF06F8"/>
    <w:rsid w:val="00BF4B1D"/>
    <w:rsid w:val="00C017F5"/>
    <w:rsid w:val="00C03E0D"/>
    <w:rsid w:val="00C164BE"/>
    <w:rsid w:val="00C235D6"/>
    <w:rsid w:val="00C24D17"/>
    <w:rsid w:val="00C271EA"/>
    <w:rsid w:val="00C272C2"/>
    <w:rsid w:val="00C319D6"/>
    <w:rsid w:val="00C325BC"/>
    <w:rsid w:val="00C32D3A"/>
    <w:rsid w:val="00C35789"/>
    <w:rsid w:val="00C35CFA"/>
    <w:rsid w:val="00C47885"/>
    <w:rsid w:val="00C47F61"/>
    <w:rsid w:val="00C540AD"/>
    <w:rsid w:val="00C56361"/>
    <w:rsid w:val="00C612D2"/>
    <w:rsid w:val="00C6184E"/>
    <w:rsid w:val="00C62019"/>
    <w:rsid w:val="00C63991"/>
    <w:rsid w:val="00C65F41"/>
    <w:rsid w:val="00C670EA"/>
    <w:rsid w:val="00C7089D"/>
    <w:rsid w:val="00C73706"/>
    <w:rsid w:val="00C7722D"/>
    <w:rsid w:val="00C801A1"/>
    <w:rsid w:val="00C80262"/>
    <w:rsid w:val="00C809BD"/>
    <w:rsid w:val="00C816CC"/>
    <w:rsid w:val="00C82334"/>
    <w:rsid w:val="00C860AE"/>
    <w:rsid w:val="00C872F1"/>
    <w:rsid w:val="00C9060C"/>
    <w:rsid w:val="00C93C7E"/>
    <w:rsid w:val="00C95B3D"/>
    <w:rsid w:val="00C95CCE"/>
    <w:rsid w:val="00C97558"/>
    <w:rsid w:val="00CA31DF"/>
    <w:rsid w:val="00CA3555"/>
    <w:rsid w:val="00CA4BC5"/>
    <w:rsid w:val="00CA585F"/>
    <w:rsid w:val="00CA79E7"/>
    <w:rsid w:val="00CB0A43"/>
    <w:rsid w:val="00CB15F3"/>
    <w:rsid w:val="00CB2453"/>
    <w:rsid w:val="00CB7D75"/>
    <w:rsid w:val="00CC083D"/>
    <w:rsid w:val="00CC26A4"/>
    <w:rsid w:val="00CC795A"/>
    <w:rsid w:val="00CD03F0"/>
    <w:rsid w:val="00CD49C9"/>
    <w:rsid w:val="00CD694D"/>
    <w:rsid w:val="00CD7A2B"/>
    <w:rsid w:val="00CE1638"/>
    <w:rsid w:val="00CE4836"/>
    <w:rsid w:val="00CE4AAC"/>
    <w:rsid w:val="00CE4DAA"/>
    <w:rsid w:val="00CE620F"/>
    <w:rsid w:val="00CF1530"/>
    <w:rsid w:val="00CF20C0"/>
    <w:rsid w:val="00CF3683"/>
    <w:rsid w:val="00CF3958"/>
    <w:rsid w:val="00CF4DCF"/>
    <w:rsid w:val="00CF69E3"/>
    <w:rsid w:val="00D00B25"/>
    <w:rsid w:val="00D01F94"/>
    <w:rsid w:val="00D0220F"/>
    <w:rsid w:val="00D05BAC"/>
    <w:rsid w:val="00D07373"/>
    <w:rsid w:val="00D10498"/>
    <w:rsid w:val="00D10B21"/>
    <w:rsid w:val="00D11F0C"/>
    <w:rsid w:val="00D13FC3"/>
    <w:rsid w:val="00D14391"/>
    <w:rsid w:val="00D178C1"/>
    <w:rsid w:val="00D178E0"/>
    <w:rsid w:val="00D20247"/>
    <w:rsid w:val="00D2097F"/>
    <w:rsid w:val="00D22D60"/>
    <w:rsid w:val="00D23FF5"/>
    <w:rsid w:val="00D26268"/>
    <w:rsid w:val="00D27CBB"/>
    <w:rsid w:val="00D308DA"/>
    <w:rsid w:val="00D3124D"/>
    <w:rsid w:val="00D3345F"/>
    <w:rsid w:val="00D341F6"/>
    <w:rsid w:val="00D36AF3"/>
    <w:rsid w:val="00D4176F"/>
    <w:rsid w:val="00D43B14"/>
    <w:rsid w:val="00D446A4"/>
    <w:rsid w:val="00D46411"/>
    <w:rsid w:val="00D518C1"/>
    <w:rsid w:val="00D52CEE"/>
    <w:rsid w:val="00D54519"/>
    <w:rsid w:val="00D57AB5"/>
    <w:rsid w:val="00D60AFE"/>
    <w:rsid w:val="00D618D6"/>
    <w:rsid w:val="00D679FF"/>
    <w:rsid w:val="00D67DB5"/>
    <w:rsid w:val="00D73858"/>
    <w:rsid w:val="00D74D53"/>
    <w:rsid w:val="00D74DF9"/>
    <w:rsid w:val="00D82259"/>
    <w:rsid w:val="00D87F1E"/>
    <w:rsid w:val="00D90342"/>
    <w:rsid w:val="00D91ECF"/>
    <w:rsid w:val="00D92C92"/>
    <w:rsid w:val="00D94609"/>
    <w:rsid w:val="00D94A05"/>
    <w:rsid w:val="00D96C1F"/>
    <w:rsid w:val="00D97C75"/>
    <w:rsid w:val="00DA139B"/>
    <w:rsid w:val="00DB1CEE"/>
    <w:rsid w:val="00DB25D7"/>
    <w:rsid w:val="00DB32D6"/>
    <w:rsid w:val="00DB362A"/>
    <w:rsid w:val="00DB6B58"/>
    <w:rsid w:val="00DC082F"/>
    <w:rsid w:val="00DC448C"/>
    <w:rsid w:val="00DC4806"/>
    <w:rsid w:val="00DD007E"/>
    <w:rsid w:val="00DD51B1"/>
    <w:rsid w:val="00DD64D4"/>
    <w:rsid w:val="00DD74E8"/>
    <w:rsid w:val="00DE2D1E"/>
    <w:rsid w:val="00DF0242"/>
    <w:rsid w:val="00DF362F"/>
    <w:rsid w:val="00DF3CFB"/>
    <w:rsid w:val="00DF51F2"/>
    <w:rsid w:val="00DF614C"/>
    <w:rsid w:val="00E00237"/>
    <w:rsid w:val="00E02837"/>
    <w:rsid w:val="00E0319A"/>
    <w:rsid w:val="00E05AA1"/>
    <w:rsid w:val="00E06AE9"/>
    <w:rsid w:val="00E10FF8"/>
    <w:rsid w:val="00E13055"/>
    <w:rsid w:val="00E131BE"/>
    <w:rsid w:val="00E14F47"/>
    <w:rsid w:val="00E15E67"/>
    <w:rsid w:val="00E17E41"/>
    <w:rsid w:val="00E2062D"/>
    <w:rsid w:val="00E2183E"/>
    <w:rsid w:val="00E312F3"/>
    <w:rsid w:val="00E318BE"/>
    <w:rsid w:val="00E32CDC"/>
    <w:rsid w:val="00E36AFB"/>
    <w:rsid w:val="00E37365"/>
    <w:rsid w:val="00E40F0F"/>
    <w:rsid w:val="00E41DD5"/>
    <w:rsid w:val="00E440BF"/>
    <w:rsid w:val="00E447E5"/>
    <w:rsid w:val="00E456F7"/>
    <w:rsid w:val="00E46C97"/>
    <w:rsid w:val="00E528D3"/>
    <w:rsid w:val="00E532E3"/>
    <w:rsid w:val="00E537A2"/>
    <w:rsid w:val="00E53916"/>
    <w:rsid w:val="00E53A96"/>
    <w:rsid w:val="00E53C6B"/>
    <w:rsid w:val="00E54D6D"/>
    <w:rsid w:val="00E6160B"/>
    <w:rsid w:val="00E61CFC"/>
    <w:rsid w:val="00E65D80"/>
    <w:rsid w:val="00E728E1"/>
    <w:rsid w:val="00E80E50"/>
    <w:rsid w:val="00E8491B"/>
    <w:rsid w:val="00E85811"/>
    <w:rsid w:val="00E92882"/>
    <w:rsid w:val="00E94826"/>
    <w:rsid w:val="00E96EFE"/>
    <w:rsid w:val="00E974FC"/>
    <w:rsid w:val="00EA2251"/>
    <w:rsid w:val="00EA36AA"/>
    <w:rsid w:val="00EA6273"/>
    <w:rsid w:val="00EB2016"/>
    <w:rsid w:val="00EB24CB"/>
    <w:rsid w:val="00EB343C"/>
    <w:rsid w:val="00EC15A6"/>
    <w:rsid w:val="00EC73D0"/>
    <w:rsid w:val="00ED1FB3"/>
    <w:rsid w:val="00ED257F"/>
    <w:rsid w:val="00ED4E21"/>
    <w:rsid w:val="00ED5548"/>
    <w:rsid w:val="00ED6FEC"/>
    <w:rsid w:val="00ED784E"/>
    <w:rsid w:val="00EE095E"/>
    <w:rsid w:val="00EE0ABD"/>
    <w:rsid w:val="00EE24A5"/>
    <w:rsid w:val="00EE4B26"/>
    <w:rsid w:val="00EF0614"/>
    <w:rsid w:val="00EF0C2E"/>
    <w:rsid w:val="00EF289E"/>
    <w:rsid w:val="00EF323C"/>
    <w:rsid w:val="00EF71BB"/>
    <w:rsid w:val="00F00626"/>
    <w:rsid w:val="00F05810"/>
    <w:rsid w:val="00F05FC1"/>
    <w:rsid w:val="00F07E91"/>
    <w:rsid w:val="00F11CB0"/>
    <w:rsid w:val="00F12ECE"/>
    <w:rsid w:val="00F17BF4"/>
    <w:rsid w:val="00F20E37"/>
    <w:rsid w:val="00F22957"/>
    <w:rsid w:val="00F22B60"/>
    <w:rsid w:val="00F2442F"/>
    <w:rsid w:val="00F24439"/>
    <w:rsid w:val="00F319E9"/>
    <w:rsid w:val="00F33DF6"/>
    <w:rsid w:val="00F34AFF"/>
    <w:rsid w:val="00F34B67"/>
    <w:rsid w:val="00F35333"/>
    <w:rsid w:val="00F37879"/>
    <w:rsid w:val="00F41038"/>
    <w:rsid w:val="00F43FE8"/>
    <w:rsid w:val="00F47DCE"/>
    <w:rsid w:val="00F54439"/>
    <w:rsid w:val="00F57D95"/>
    <w:rsid w:val="00F6077A"/>
    <w:rsid w:val="00F62786"/>
    <w:rsid w:val="00F62AF2"/>
    <w:rsid w:val="00F63453"/>
    <w:rsid w:val="00F65099"/>
    <w:rsid w:val="00F657A1"/>
    <w:rsid w:val="00F74C61"/>
    <w:rsid w:val="00F81E14"/>
    <w:rsid w:val="00F82902"/>
    <w:rsid w:val="00F84381"/>
    <w:rsid w:val="00F84AA4"/>
    <w:rsid w:val="00F85F39"/>
    <w:rsid w:val="00F86C01"/>
    <w:rsid w:val="00F913B1"/>
    <w:rsid w:val="00FA08E5"/>
    <w:rsid w:val="00FA1005"/>
    <w:rsid w:val="00FA133A"/>
    <w:rsid w:val="00FA14BF"/>
    <w:rsid w:val="00FA2F4C"/>
    <w:rsid w:val="00FA4649"/>
    <w:rsid w:val="00FA5D5B"/>
    <w:rsid w:val="00FA7F20"/>
    <w:rsid w:val="00FB50CA"/>
    <w:rsid w:val="00FB50EF"/>
    <w:rsid w:val="00FB60FC"/>
    <w:rsid w:val="00FB6ACD"/>
    <w:rsid w:val="00FC01AF"/>
    <w:rsid w:val="00FC5303"/>
    <w:rsid w:val="00FC63F7"/>
    <w:rsid w:val="00FC7D92"/>
    <w:rsid w:val="00FD4138"/>
    <w:rsid w:val="00FE1A7C"/>
    <w:rsid w:val="00FE302D"/>
    <w:rsid w:val="00FE4D08"/>
    <w:rsid w:val="00FE75A7"/>
    <w:rsid w:val="00FF0115"/>
    <w:rsid w:val="00FF1931"/>
    <w:rsid w:val="00FF3A5D"/>
    <w:rsid w:val="00FF5BB9"/>
    <w:rsid w:val="00FF62DB"/>
    <w:rsid w:val="00FF7685"/>
    <w:rsid w:val="00FF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320FF"/>
  <w15:docId w15:val="{CBFD245F-72A7-46E4-AE7B-84B06995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DE4"/>
  </w:style>
  <w:style w:type="paragraph" w:styleId="1">
    <w:name w:val="heading 1"/>
    <w:basedOn w:val="a"/>
    <w:next w:val="a"/>
    <w:link w:val="10"/>
    <w:uiPriority w:val="9"/>
    <w:qFormat/>
    <w:rsid w:val="000012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A5F0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5F0F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rsid w:val="004A5F0F"/>
  </w:style>
  <w:style w:type="table" w:styleId="a3">
    <w:name w:val="Table Grid"/>
    <w:basedOn w:val="a1"/>
    <w:uiPriority w:val="39"/>
    <w:rsid w:val="004A5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semiHidden/>
    <w:rsid w:val="004A5F0F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5">
    <w:name w:val="Схема документа Знак"/>
    <w:basedOn w:val="a0"/>
    <w:link w:val="a4"/>
    <w:semiHidden/>
    <w:rsid w:val="004A5F0F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6">
    <w:name w:val="header"/>
    <w:basedOn w:val="a"/>
    <w:link w:val="a7"/>
    <w:uiPriority w:val="99"/>
    <w:rsid w:val="004A5F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4A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4A5F0F"/>
  </w:style>
  <w:style w:type="paragraph" w:customStyle="1" w:styleId="ConsPlusNormal">
    <w:name w:val="ConsPlusNormal"/>
    <w:link w:val="ConsPlusNormal0"/>
    <w:rsid w:val="004A5F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4A5F0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4A5F0F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A5F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A5F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rsid w:val="004A5F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A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4A5F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4A5F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5">
    <w:name w:val="Знак5 Знак Знак Знак"/>
    <w:basedOn w:val="a"/>
    <w:rsid w:val="004A5F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t">
    <w:name w:val="st"/>
    <w:basedOn w:val="a0"/>
    <w:rsid w:val="004A5F0F"/>
  </w:style>
  <w:style w:type="character" w:styleId="ae">
    <w:name w:val="Emphasis"/>
    <w:qFormat/>
    <w:rsid w:val="004A5F0F"/>
    <w:rPr>
      <w:i/>
      <w:iCs/>
    </w:rPr>
  </w:style>
  <w:style w:type="paragraph" w:styleId="af">
    <w:name w:val="Body Text Indent"/>
    <w:basedOn w:val="a"/>
    <w:link w:val="af0"/>
    <w:rsid w:val="004A5F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4A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A5F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A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4A5F0F"/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Strong"/>
    <w:qFormat/>
    <w:rsid w:val="004A5F0F"/>
    <w:rPr>
      <w:b/>
      <w:bCs/>
    </w:rPr>
  </w:style>
  <w:style w:type="paragraph" w:styleId="af2">
    <w:name w:val="Body Text"/>
    <w:basedOn w:val="a"/>
    <w:link w:val="af3"/>
    <w:rsid w:val="004A5F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4A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link w:val="13"/>
    <w:rsid w:val="004A5F0F"/>
    <w:rPr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4A5F0F"/>
    <w:pPr>
      <w:widowControl w:val="0"/>
      <w:shd w:val="clear" w:color="auto" w:fill="FFFFFF"/>
      <w:spacing w:after="600" w:line="322" w:lineRule="exact"/>
      <w:ind w:hanging="1120"/>
      <w:jc w:val="center"/>
      <w:outlineLvl w:val="0"/>
    </w:pPr>
    <w:rPr>
      <w:b/>
      <w:bCs/>
      <w:sz w:val="27"/>
      <w:szCs w:val="27"/>
    </w:rPr>
  </w:style>
  <w:style w:type="character" w:customStyle="1" w:styleId="23">
    <w:name w:val="Основной текст (2)_"/>
    <w:link w:val="24"/>
    <w:rsid w:val="004A5F0F"/>
    <w:rPr>
      <w:b/>
      <w:bCs/>
      <w:sz w:val="27"/>
      <w:szCs w:val="27"/>
      <w:shd w:val="clear" w:color="auto" w:fill="FFFFFF"/>
    </w:rPr>
  </w:style>
  <w:style w:type="character" w:customStyle="1" w:styleId="110">
    <w:name w:val="Основной текст + 11"/>
    <w:aliases w:val="5 pt"/>
    <w:rsid w:val="004A5F0F"/>
    <w:rPr>
      <w:sz w:val="23"/>
      <w:szCs w:val="23"/>
      <w:lang w:val="ru-RU" w:eastAsia="ru-RU" w:bidi="ar-SA"/>
    </w:rPr>
  </w:style>
  <w:style w:type="paragraph" w:customStyle="1" w:styleId="24">
    <w:name w:val="Основной текст (2)"/>
    <w:basedOn w:val="a"/>
    <w:link w:val="23"/>
    <w:rsid w:val="004A5F0F"/>
    <w:pPr>
      <w:widowControl w:val="0"/>
      <w:shd w:val="clear" w:color="auto" w:fill="FFFFFF"/>
      <w:spacing w:before="600" w:after="0" w:line="322" w:lineRule="exact"/>
      <w:ind w:hanging="1120"/>
      <w:jc w:val="center"/>
    </w:pPr>
    <w:rPr>
      <w:b/>
      <w:bCs/>
      <w:sz w:val="27"/>
      <w:szCs w:val="27"/>
    </w:rPr>
  </w:style>
  <w:style w:type="character" w:customStyle="1" w:styleId="af4">
    <w:name w:val="Колонтитул_"/>
    <w:link w:val="14"/>
    <w:rsid w:val="004A5F0F"/>
    <w:rPr>
      <w:noProof/>
      <w:shd w:val="clear" w:color="auto" w:fill="FFFFFF"/>
    </w:rPr>
  </w:style>
  <w:style w:type="character" w:customStyle="1" w:styleId="af5">
    <w:name w:val="Колонтитул"/>
    <w:basedOn w:val="af4"/>
    <w:rsid w:val="004A5F0F"/>
    <w:rPr>
      <w:noProof/>
      <w:shd w:val="clear" w:color="auto" w:fill="FFFFFF"/>
    </w:rPr>
  </w:style>
  <w:style w:type="character" w:customStyle="1" w:styleId="111">
    <w:name w:val="Основной текст + 111"/>
    <w:aliases w:val="5 pt1,Полужирный"/>
    <w:rsid w:val="004A5F0F"/>
    <w:rPr>
      <w:b/>
      <w:bCs/>
      <w:sz w:val="23"/>
      <w:szCs w:val="23"/>
      <w:lang w:val="ru-RU" w:eastAsia="ru-RU" w:bidi="ar-SA"/>
    </w:rPr>
  </w:style>
  <w:style w:type="character" w:customStyle="1" w:styleId="af6">
    <w:name w:val="Подпись к таблице_"/>
    <w:link w:val="15"/>
    <w:rsid w:val="004A5F0F"/>
    <w:rPr>
      <w:sz w:val="27"/>
      <w:szCs w:val="27"/>
      <w:shd w:val="clear" w:color="auto" w:fill="FFFFFF"/>
    </w:rPr>
  </w:style>
  <w:style w:type="character" w:customStyle="1" w:styleId="af7">
    <w:name w:val="Подпись к таблице"/>
    <w:rsid w:val="004A5F0F"/>
    <w:rPr>
      <w:sz w:val="27"/>
      <w:szCs w:val="27"/>
      <w:u w:val="single"/>
      <w:lang w:bidi="ar-SA"/>
    </w:rPr>
  </w:style>
  <w:style w:type="character" w:customStyle="1" w:styleId="25">
    <w:name w:val="Подпись к таблице (2)_"/>
    <w:link w:val="26"/>
    <w:rsid w:val="004A5F0F"/>
    <w:rPr>
      <w:b/>
      <w:bCs/>
      <w:sz w:val="27"/>
      <w:szCs w:val="27"/>
      <w:shd w:val="clear" w:color="auto" w:fill="FFFFFF"/>
    </w:rPr>
  </w:style>
  <w:style w:type="paragraph" w:customStyle="1" w:styleId="14">
    <w:name w:val="Колонтитул1"/>
    <w:basedOn w:val="a"/>
    <w:link w:val="af4"/>
    <w:rsid w:val="004A5F0F"/>
    <w:pPr>
      <w:widowControl w:val="0"/>
      <w:shd w:val="clear" w:color="auto" w:fill="FFFFFF"/>
      <w:spacing w:after="0" w:line="240" w:lineRule="atLeast"/>
    </w:pPr>
    <w:rPr>
      <w:noProof/>
    </w:rPr>
  </w:style>
  <w:style w:type="paragraph" w:customStyle="1" w:styleId="15">
    <w:name w:val="Подпись к таблице1"/>
    <w:basedOn w:val="a"/>
    <w:link w:val="af6"/>
    <w:rsid w:val="004A5F0F"/>
    <w:pPr>
      <w:widowControl w:val="0"/>
      <w:shd w:val="clear" w:color="auto" w:fill="FFFFFF"/>
      <w:spacing w:after="0" w:line="326" w:lineRule="exact"/>
    </w:pPr>
    <w:rPr>
      <w:sz w:val="27"/>
      <w:szCs w:val="27"/>
    </w:rPr>
  </w:style>
  <w:style w:type="paragraph" w:customStyle="1" w:styleId="26">
    <w:name w:val="Подпись к таблице (2)"/>
    <w:basedOn w:val="a"/>
    <w:link w:val="25"/>
    <w:rsid w:val="004A5F0F"/>
    <w:pPr>
      <w:widowControl w:val="0"/>
      <w:shd w:val="clear" w:color="auto" w:fill="FFFFFF"/>
      <w:spacing w:after="0" w:line="240" w:lineRule="atLeast"/>
    </w:pPr>
    <w:rPr>
      <w:b/>
      <w:bCs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001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8">
    <w:name w:val="Основной текст_"/>
    <w:basedOn w:val="a0"/>
    <w:link w:val="50"/>
    <w:rsid w:val="00DF024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0">
    <w:name w:val="Основной текст5"/>
    <w:basedOn w:val="a"/>
    <w:link w:val="af8"/>
    <w:rsid w:val="00DF0242"/>
    <w:pPr>
      <w:widowControl w:val="0"/>
      <w:shd w:val="clear" w:color="auto" w:fill="FFFFFF"/>
      <w:spacing w:after="300" w:line="322" w:lineRule="exact"/>
      <w:ind w:hanging="700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pt">
    <w:name w:val="Основной текст + 11 pt"/>
    <w:basedOn w:val="af8"/>
    <w:rsid w:val="00DF024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51">
    <w:name w:val="Знак5 Знак Знак Знак"/>
    <w:basedOn w:val="a"/>
    <w:rsid w:val="00A85D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9">
    <w:name w:val="Hyperlink"/>
    <w:basedOn w:val="a0"/>
    <w:uiPriority w:val="99"/>
    <w:unhideWhenUsed/>
    <w:rsid w:val="00301B68"/>
    <w:rPr>
      <w:color w:val="0000FF" w:themeColor="hyperlink"/>
      <w:u w:val="single"/>
    </w:rPr>
  </w:style>
  <w:style w:type="paragraph" w:styleId="afa">
    <w:name w:val="List Paragraph"/>
    <w:basedOn w:val="a"/>
    <w:uiPriority w:val="34"/>
    <w:qFormat/>
    <w:rsid w:val="0037768A"/>
    <w:pPr>
      <w:ind w:left="720"/>
      <w:contextualSpacing/>
    </w:pPr>
  </w:style>
  <w:style w:type="paragraph" w:customStyle="1" w:styleId="52">
    <w:name w:val="Знак5 Знак Знак Знак"/>
    <w:basedOn w:val="a"/>
    <w:rsid w:val="00DB25D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3">
    <w:name w:val="Знак5 Знак Знак Знак"/>
    <w:basedOn w:val="a"/>
    <w:rsid w:val="000C33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6">
    <w:name w:val="Знак1"/>
    <w:basedOn w:val="a"/>
    <w:uiPriority w:val="99"/>
    <w:rsid w:val="003A5957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fb">
    <w:name w:val="Normal (Web)"/>
    <w:basedOn w:val="a"/>
    <w:rsid w:val="00827A1B"/>
    <w:pPr>
      <w:spacing w:after="19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nformat">
    <w:name w:val="ConsPlusNonformat"/>
    <w:rsid w:val="00F657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CE4DAA"/>
  </w:style>
  <w:style w:type="numbering" w:customStyle="1" w:styleId="112">
    <w:name w:val="Нет списка11"/>
    <w:next w:val="a2"/>
    <w:semiHidden/>
    <w:rsid w:val="00CE4DAA"/>
  </w:style>
  <w:style w:type="table" w:customStyle="1" w:styleId="17">
    <w:name w:val="Сетка таблицы1"/>
    <w:basedOn w:val="a1"/>
    <w:next w:val="a3"/>
    <w:uiPriority w:val="39"/>
    <w:rsid w:val="00CE4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30">
    <w:name w:val="Знак5 Знак Знак Знак3"/>
    <w:basedOn w:val="a"/>
    <w:rsid w:val="00CE4D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20">
    <w:name w:val="Знак5 Знак Знак Знак2"/>
    <w:basedOn w:val="a"/>
    <w:rsid w:val="00CE4D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0">
    <w:name w:val="Знак5 Знак Знак Знак1"/>
    <w:basedOn w:val="a"/>
    <w:rsid w:val="00CE4D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CE4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210">
    <w:name w:val="Нет списка21"/>
    <w:next w:val="a2"/>
    <w:uiPriority w:val="99"/>
    <w:semiHidden/>
    <w:unhideWhenUsed/>
    <w:rsid w:val="00CE4DAA"/>
  </w:style>
  <w:style w:type="numbering" w:customStyle="1" w:styleId="1110">
    <w:name w:val="Нет списка111"/>
    <w:next w:val="a2"/>
    <w:semiHidden/>
    <w:rsid w:val="00CE4DAA"/>
  </w:style>
  <w:style w:type="table" w:customStyle="1" w:styleId="28">
    <w:name w:val="Сетка таблицы2"/>
    <w:basedOn w:val="a1"/>
    <w:next w:val="a3"/>
    <w:uiPriority w:val="39"/>
    <w:rsid w:val="00CE4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semiHidden/>
    <w:rsid w:val="00E14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90;&#1080;&#1084;&#1088;&#1077;&#1075;&#1080;&#1086;&#1085;.&#1088;&#1092;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yperlink" Target="https://&#1090;&#1080;&#1084;&#1088;&#1077;&#1075;&#1080;&#1086;&#1085;.&#1088;&#1092;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DEEC6-B6B4-4E25-84AC-245C6124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36</Pages>
  <Words>8002</Words>
  <Characters>45614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Окно 25</dc:creator>
  <cp:lastModifiedBy>User</cp:lastModifiedBy>
  <cp:revision>26</cp:revision>
  <cp:lastPrinted>2023-12-18T09:38:00Z</cp:lastPrinted>
  <dcterms:created xsi:type="dcterms:W3CDTF">2024-06-17T07:34:00Z</dcterms:created>
  <dcterms:modified xsi:type="dcterms:W3CDTF">2025-12-29T14:35:00Z</dcterms:modified>
</cp:coreProperties>
</file>